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AE70D5">
      <w:pPr>
        <w:pStyle w:val="5"/>
        <w:ind w:left="4051"/>
        <w:rPr>
          <w:sz w:val="20"/>
        </w:rPr>
      </w:pPr>
      <w:r>
        <w:rPr>
          <w:sz w:val="20"/>
        </w:rPr>
        <w:drawing>
          <wp:inline distT="0" distB="0" distL="0" distR="0">
            <wp:extent cx="801370" cy="901065"/>
            <wp:effectExtent l="0" t="0" r="0" b="0"/>
            <wp:docPr id="2" name="Imag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1413" cy="901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CC5ABF">
      <w:pPr>
        <w:tabs>
          <w:tab w:val="left" w:pos="4400"/>
        </w:tabs>
        <w:spacing w:before="14"/>
        <w:ind w:left="3226" w:right="3583" w:firstLine="0"/>
        <w:jc w:val="center"/>
        <w:rPr>
          <w:b/>
          <w:sz w:val="24"/>
        </w:rPr>
      </w:pPr>
      <w:r>
        <w:rPr>
          <w:b/>
          <w:sz w:val="24"/>
        </w:rPr>
        <w:t>MINISTÉRIO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DA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 xml:space="preserve">DEFESA EXÉRCITO BRASILEIRO </w:t>
      </w:r>
      <w:r>
        <w:rPr>
          <w:b/>
          <w:spacing w:val="-4"/>
          <w:sz w:val="24"/>
        </w:rPr>
        <w:t>CMSE</w:t>
      </w:r>
      <w:r>
        <w:rPr>
          <w:b/>
          <w:sz w:val="24"/>
        </w:rPr>
        <w:tab/>
      </w:r>
      <w:r>
        <w:rPr>
          <w:b/>
          <w:sz w:val="24"/>
        </w:rPr>
        <w:t>- 2ª RM</w:t>
      </w:r>
    </w:p>
    <w:p w14:paraId="49C49B97">
      <w:pPr>
        <w:pStyle w:val="2"/>
        <w:ind w:right="359"/>
        <w:jc w:val="center"/>
      </w:pPr>
      <w:r>
        <w:t>HOSPITAL</w:t>
      </w:r>
      <w:r>
        <w:rPr>
          <w:spacing w:val="-1"/>
        </w:rPr>
        <w:t xml:space="preserve"> </w:t>
      </w:r>
      <w:r>
        <w:t>MILITAR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ÁREA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SÃO</w:t>
      </w:r>
      <w:r>
        <w:rPr>
          <w:spacing w:val="-1"/>
        </w:rPr>
        <w:t xml:space="preserve"> </w:t>
      </w:r>
      <w:r>
        <w:rPr>
          <w:spacing w:val="-2"/>
        </w:rPr>
        <w:t>PAULO</w:t>
      </w:r>
    </w:p>
    <w:p w14:paraId="444EB16F">
      <w:pPr>
        <w:pStyle w:val="5"/>
        <w:spacing w:before="163"/>
        <w:rPr>
          <w:b/>
        </w:rPr>
      </w:pPr>
    </w:p>
    <w:p w14:paraId="1E3DF8D9">
      <w:pPr>
        <w:spacing w:before="0" w:line="278" w:lineRule="auto"/>
        <w:ind w:left="18" w:right="365" w:firstLine="0"/>
        <w:jc w:val="center"/>
        <w:rPr>
          <w:b/>
          <w:sz w:val="24"/>
        </w:rPr>
      </w:pPr>
      <w:r>
        <w:rPr>
          <w:b/>
          <w:sz w:val="24"/>
        </w:rPr>
        <w:t>Termo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Minuta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Contrato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Fornecimento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em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Consignação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Sob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Demanda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de Órteses, Próteses e Materiais Especiais (OPME)</w:t>
      </w:r>
    </w:p>
    <w:p w14:paraId="10629ED1">
      <w:pPr>
        <w:spacing w:before="115"/>
        <w:ind w:left="0" w:right="358" w:firstLine="0"/>
        <w:jc w:val="center"/>
        <w:rPr>
          <w:b/>
          <w:sz w:val="20"/>
        </w:rPr>
      </w:pPr>
      <w:r>
        <w:rPr>
          <w:b/>
          <w:sz w:val="20"/>
        </w:rPr>
        <w:t>Anexo</w:t>
      </w:r>
      <w:r>
        <w:rPr>
          <w:b/>
          <w:spacing w:val="44"/>
          <w:sz w:val="20"/>
        </w:rPr>
        <w:t xml:space="preserve"> </w:t>
      </w:r>
      <w:r>
        <w:rPr>
          <w:b/>
          <w:spacing w:val="-4"/>
          <w:sz w:val="20"/>
        </w:rPr>
        <w:t>VIII</w:t>
      </w:r>
    </w:p>
    <w:p w14:paraId="069D36BB">
      <w:pPr>
        <w:spacing w:before="229" w:line="227" w:lineRule="exact"/>
        <w:ind w:left="3226" w:right="3583" w:firstLine="0"/>
        <w:jc w:val="center"/>
        <w:rPr>
          <w:b/>
          <w:sz w:val="20"/>
        </w:rPr>
      </w:pPr>
      <w:r>
        <w:rPr>
          <w:b/>
          <w:sz w:val="20"/>
        </w:rPr>
        <w:t>Pregão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Eletrônico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nº</w:t>
      </w:r>
      <w:r>
        <w:rPr>
          <w:b/>
          <w:spacing w:val="-6"/>
          <w:sz w:val="20"/>
        </w:rPr>
        <w:t xml:space="preserve"> </w:t>
      </w:r>
      <w:r>
        <w:rPr>
          <w:b/>
          <w:spacing w:val="-2"/>
          <w:sz w:val="20"/>
        </w:rPr>
        <w:t>900</w:t>
      </w:r>
      <w:r>
        <w:rPr>
          <w:rFonts w:hint="default"/>
          <w:b/>
          <w:spacing w:val="-2"/>
          <w:sz w:val="20"/>
          <w:lang w:val="pt-BR"/>
        </w:rPr>
        <w:t>70</w:t>
      </w:r>
      <w:r>
        <w:rPr>
          <w:b/>
          <w:spacing w:val="-2"/>
          <w:sz w:val="20"/>
        </w:rPr>
        <w:t>/2025</w:t>
      </w:r>
    </w:p>
    <w:p w14:paraId="54ED6BAE">
      <w:pPr>
        <w:spacing w:before="0" w:line="273" w:lineRule="exact"/>
        <w:ind w:left="18" w:right="373" w:firstLine="0"/>
        <w:jc w:val="center"/>
        <w:rPr>
          <w:sz w:val="20"/>
        </w:rPr>
      </w:pPr>
      <w:r>
        <w:rPr>
          <w:sz w:val="20"/>
        </w:rPr>
        <w:t>(Processo</w:t>
      </w:r>
      <w:r>
        <w:rPr>
          <w:spacing w:val="-9"/>
          <w:sz w:val="20"/>
        </w:rPr>
        <w:t xml:space="preserve"> </w:t>
      </w:r>
      <w:r>
        <w:rPr>
          <w:sz w:val="20"/>
        </w:rPr>
        <w:t>Administrativo</w:t>
      </w:r>
      <w:r>
        <w:rPr>
          <w:spacing w:val="-8"/>
          <w:sz w:val="20"/>
        </w:rPr>
        <w:t xml:space="preserve"> </w:t>
      </w:r>
      <w:r>
        <w:rPr>
          <w:sz w:val="20"/>
        </w:rPr>
        <w:t>n°</w:t>
      </w:r>
      <w:r>
        <w:rPr>
          <w:spacing w:val="-6"/>
          <w:sz w:val="20"/>
        </w:rPr>
        <w:t xml:space="preserve"> </w:t>
      </w:r>
      <w:r>
        <w:rPr>
          <w:sz w:val="24"/>
        </w:rPr>
        <w:t>64584.023818/2025-</w:t>
      </w:r>
      <w:r>
        <w:rPr>
          <w:spacing w:val="-5"/>
          <w:sz w:val="24"/>
        </w:rPr>
        <w:t>26</w:t>
      </w:r>
      <w:r>
        <w:rPr>
          <w:spacing w:val="-5"/>
          <w:sz w:val="20"/>
        </w:rPr>
        <w:t>)</w:t>
      </w:r>
    </w:p>
    <w:p w14:paraId="0343B4EB">
      <w:pPr>
        <w:pStyle w:val="5"/>
        <w:rPr>
          <w:sz w:val="20"/>
        </w:rPr>
      </w:pPr>
    </w:p>
    <w:p w14:paraId="1B2AAC65">
      <w:pPr>
        <w:pStyle w:val="5"/>
        <w:rPr>
          <w:sz w:val="20"/>
        </w:rPr>
      </w:pPr>
    </w:p>
    <w:p w14:paraId="0359A3D1">
      <w:pPr>
        <w:pStyle w:val="5"/>
        <w:spacing w:before="102"/>
        <w:rPr>
          <w:sz w:val="20"/>
        </w:rPr>
      </w:pPr>
    </w:p>
    <w:p w14:paraId="7E3B9EC0">
      <w:pPr>
        <w:pStyle w:val="5"/>
        <w:ind w:left="4253" w:right="357"/>
        <w:jc w:val="both"/>
      </w:pPr>
      <w:r>
        <w:rPr>
          <w:b/>
        </w:rPr>
        <w:t xml:space="preserve">CONSIGNATÁRIA: </w:t>
      </w:r>
      <w:r>
        <w:t>União Federal/Ministério da Defesa/</w:t>
      </w:r>
      <w:r>
        <w:rPr>
          <w:spacing w:val="-4"/>
        </w:rPr>
        <w:t xml:space="preserve"> </w:t>
      </w:r>
      <w:r>
        <w:t>Exército</w:t>
      </w:r>
      <w:r>
        <w:rPr>
          <w:spacing w:val="-4"/>
        </w:rPr>
        <w:t xml:space="preserve"> </w:t>
      </w:r>
      <w:r>
        <w:t>Brasileiro/</w:t>
      </w:r>
      <w:r>
        <w:rPr>
          <w:spacing w:val="-4"/>
        </w:rPr>
        <w:t xml:space="preserve"> </w:t>
      </w:r>
      <w:r>
        <w:t>Hospital</w:t>
      </w:r>
      <w:r>
        <w:rPr>
          <w:spacing w:val="-4"/>
        </w:rPr>
        <w:t xml:space="preserve"> </w:t>
      </w:r>
      <w:r>
        <w:t>Militar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Área de São Paulo.</w:t>
      </w:r>
    </w:p>
    <w:p w14:paraId="1CCC7933">
      <w:pPr>
        <w:pStyle w:val="2"/>
        <w:spacing w:before="5" w:line="274" w:lineRule="exact"/>
        <w:ind w:left="4253"/>
      </w:pPr>
      <w:r>
        <w:rPr>
          <w:spacing w:val="-2"/>
        </w:rPr>
        <w:t>CONSIGNANTE:</w:t>
      </w:r>
    </w:p>
    <w:p w14:paraId="5C3D50C9">
      <w:pPr>
        <w:tabs>
          <w:tab w:val="left" w:pos="8407"/>
        </w:tabs>
        <w:spacing w:before="0" w:line="274" w:lineRule="exact"/>
        <w:ind w:left="4253" w:right="0" w:firstLine="0"/>
        <w:jc w:val="left"/>
        <w:rPr>
          <w:sz w:val="24"/>
        </w:rPr>
      </w:pPr>
      <w:r>
        <w:rPr>
          <w:b/>
          <w:sz w:val="24"/>
        </w:rPr>
        <w:t>OBJETO</w:t>
      </w:r>
      <w:r>
        <w:rPr>
          <w:sz w:val="24"/>
        </w:rPr>
        <w:t xml:space="preserve">: Aquisição de </w:t>
      </w:r>
      <w:r>
        <w:rPr>
          <w:sz w:val="24"/>
          <w:u w:val="single"/>
        </w:rPr>
        <w:tab/>
      </w:r>
    </w:p>
    <w:p w14:paraId="338F367A">
      <w:pPr>
        <w:spacing w:before="0"/>
        <w:ind w:left="4253" w:right="0" w:firstLine="0"/>
        <w:jc w:val="left"/>
        <w:rPr>
          <w:sz w:val="24"/>
        </w:rPr>
      </w:pPr>
      <w:r>
        <w:rPr>
          <w:b/>
          <w:sz w:val="24"/>
        </w:rPr>
        <w:t>NATUREZA</w:t>
      </w:r>
      <w:r>
        <w:rPr>
          <w:sz w:val="24"/>
        </w:rPr>
        <w:t>: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Ostensivo</w:t>
      </w:r>
    </w:p>
    <w:p w14:paraId="08784DB3">
      <w:pPr>
        <w:tabs>
          <w:tab w:val="left" w:pos="7488"/>
          <w:tab w:val="left" w:pos="9141"/>
        </w:tabs>
        <w:spacing w:before="0"/>
        <w:ind w:left="4253" w:right="0" w:firstLine="0"/>
        <w:jc w:val="left"/>
        <w:rPr>
          <w:sz w:val="24"/>
        </w:rPr>
      </w:pPr>
      <w:r>
        <w:rPr>
          <w:b/>
          <w:sz w:val="24"/>
        </w:rPr>
        <w:t>ATA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DO PREGÃO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24"/>
        </w:rPr>
        <w:t>Nº</w:t>
      </w:r>
      <w:r>
        <w:rPr>
          <w:spacing w:val="2"/>
          <w:sz w:val="24"/>
        </w:rPr>
        <w:t xml:space="preserve"> </w:t>
      </w:r>
      <w:r>
        <w:rPr>
          <w:spacing w:val="59"/>
          <w:sz w:val="24"/>
          <w:u w:val="single"/>
        </w:rPr>
        <w:t xml:space="preserve">  </w:t>
      </w:r>
      <w:r>
        <w:rPr>
          <w:spacing w:val="-12"/>
          <w:sz w:val="24"/>
        </w:rPr>
        <w:t>/</w:t>
      </w:r>
      <w:r>
        <w:rPr>
          <w:sz w:val="24"/>
          <w:u w:val="single"/>
        </w:rPr>
        <w:tab/>
      </w:r>
      <w:r>
        <w:rPr>
          <w:sz w:val="24"/>
        </w:rPr>
        <w:t xml:space="preserve">, Grupo/ Item </w:t>
      </w:r>
      <w:r>
        <w:rPr>
          <w:sz w:val="24"/>
          <w:u w:val="single"/>
        </w:rPr>
        <w:tab/>
      </w:r>
    </w:p>
    <w:p w14:paraId="4ED85FE1">
      <w:pPr>
        <w:pStyle w:val="5"/>
      </w:pPr>
    </w:p>
    <w:p w14:paraId="746EEA0C">
      <w:pPr>
        <w:pStyle w:val="5"/>
        <w:spacing w:before="2"/>
      </w:pPr>
    </w:p>
    <w:p w14:paraId="62A2BE9C">
      <w:pPr>
        <w:pStyle w:val="5"/>
        <w:tabs>
          <w:tab w:val="left" w:pos="4185"/>
          <w:tab w:val="left" w:pos="5966"/>
        </w:tabs>
        <w:spacing w:line="276" w:lineRule="auto"/>
        <w:ind w:right="337"/>
        <w:jc w:val="both"/>
      </w:pPr>
      <w:r>
        <w:t>A União Federal, entidade de direito público interno, por intermédio do Ministério da Defesa/ Exército Brasileiro/ HOSPITAL</w:t>
      </w:r>
      <w:r>
        <w:rPr>
          <w:spacing w:val="-2"/>
        </w:rPr>
        <w:t xml:space="preserve"> </w:t>
      </w:r>
      <w:r>
        <w:t>MILITAR DE ÁREA DE SÃO PAULO, situado na Ari Cajado, Nr 36 Vila Monumento São Paulo – SP, CEP 01551-080, inscrito no CNPJ sob o nº 09.591.608/0001-02,</w:t>
      </w:r>
      <w:r>
        <w:rPr>
          <w:spacing w:val="-2"/>
        </w:rPr>
        <w:t xml:space="preserve"> </w:t>
      </w:r>
      <w:r>
        <w:t>Órgão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Ministério</w:t>
      </w:r>
      <w:r>
        <w:rPr>
          <w:spacing w:val="-3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Defesa,</w:t>
      </w:r>
      <w:r>
        <w:rPr>
          <w:spacing w:val="-2"/>
        </w:rPr>
        <w:t xml:space="preserve"> </w:t>
      </w:r>
      <w:r>
        <w:t>representado</w:t>
      </w:r>
      <w:r>
        <w:rPr>
          <w:spacing w:val="-3"/>
        </w:rPr>
        <w:t xml:space="preserve"> </w:t>
      </w:r>
      <w:r>
        <w:t>neste</w:t>
      </w:r>
      <w:r>
        <w:rPr>
          <w:spacing w:val="-3"/>
        </w:rPr>
        <w:t xml:space="preserve"> </w:t>
      </w:r>
      <w:r>
        <w:t>ato</w:t>
      </w:r>
      <w:r>
        <w:rPr>
          <w:spacing w:val="-2"/>
        </w:rPr>
        <w:t xml:space="preserve"> </w:t>
      </w:r>
      <w:r>
        <w:t xml:space="preserve">pelo </w:t>
      </w:r>
      <w:r>
        <w:rPr>
          <w:color w:val="FF0000"/>
          <w:sz w:val="22"/>
        </w:rPr>
        <w:t>TC</w:t>
      </w:r>
      <w:r>
        <w:rPr>
          <w:color w:val="FF0000"/>
          <w:spacing w:val="-4"/>
          <w:sz w:val="22"/>
        </w:rPr>
        <w:t xml:space="preserve"> </w:t>
      </w:r>
      <w:r>
        <w:rPr>
          <w:color w:val="FF0000"/>
          <w:sz w:val="22"/>
        </w:rPr>
        <w:t>Com</w:t>
      </w:r>
      <w:r>
        <w:rPr>
          <w:color w:val="FF0000"/>
          <w:spacing w:val="-7"/>
          <w:sz w:val="22"/>
        </w:rPr>
        <w:t xml:space="preserve"> </w:t>
      </w:r>
      <w:r>
        <w:rPr>
          <w:color w:val="FF0000"/>
          <w:sz w:val="22"/>
        </w:rPr>
        <w:t xml:space="preserve">PABLO LUIZ QUEIROZ FUZARO </w:t>
      </w:r>
      <w:r>
        <w:rPr>
          <w:b/>
          <w:color w:val="FF0000"/>
          <w:sz w:val="22"/>
        </w:rPr>
        <w:t>CHIARINOTTI</w:t>
      </w:r>
      <w:r>
        <w:t>, Idt de nº ...</w:t>
      </w:r>
      <w:r>
        <w:tab/>
      </w:r>
      <w:r>
        <w:t>/Ministério da Defesa, CPF nº ...</w:t>
      </w:r>
      <w:r>
        <w:rPr>
          <w:spacing w:val="40"/>
        </w:rPr>
        <w:t xml:space="preserve"> </w:t>
      </w:r>
      <w:r>
        <w:t>, Ordenador</w:t>
      </w:r>
      <w:r>
        <w:rPr>
          <w:spacing w:val="62"/>
          <w:w w:val="150"/>
        </w:rPr>
        <w:t xml:space="preserve">   </w:t>
      </w:r>
      <w:r>
        <w:t>de</w:t>
      </w:r>
      <w:r>
        <w:rPr>
          <w:spacing w:val="63"/>
          <w:w w:val="150"/>
        </w:rPr>
        <w:t xml:space="preserve">   </w:t>
      </w:r>
      <w:r>
        <w:t>Despesas,</w:t>
      </w:r>
      <w:r>
        <w:rPr>
          <w:spacing w:val="63"/>
          <w:w w:val="150"/>
        </w:rPr>
        <w:t xml:space="preserve">   </w:t>
      </w:r>
      <w:r>
        <w:t>doravante</w:t>
      </w:r>
      <w:r>
        <w:rPr>
          <w:spacing w:val="63"/>
          <w:w w:val="150"/>
        </w:rPr>
        <w:t xml:space="preserve">   </w:t>
      </w:r>
      <w:r>
        <w:t>denominado</w:t>
      </w:r>
      <w:r>
        <w:rPr>
          <w:spacing w:val="66"/>
          <w:w w:val="150"/>
        </w:rPr>
        <w:t xml:space="preserve">   </w:t>
      </w:r>
      <w:r>
        <w:rPr>
          <w:b/>
        </w:rPr>
        <w:t>CONSIGNATÁRIA</w:t>
      </w:r>
      <w:r>
        <w:t>,</w:t>
      </w:r>
      <w:r>
        <w:rPr>
          <w:spacing w:val="63"/>
          <w:w w:val="150"/>
        </w:rPr>
        <w:t xml:space="preserve">   </w:t>
      </w:r>
      <w:r>
        <w:t xml:space="preserve">e </w:t>
      </w:r>
      <w:r>
        <w:rPr>
          <w:spacing w:val="-10"/>
        </w:rPr>
        <w:t>a</w:t>
      </w:r>
      <w:r>
        <w:rPr>
          <w:u w:val="single"/>
        </w:rPr>
        <w:tab/>
      </w:r>
      <w:r>
        <w:t>inscrita</w:t>
      </w:r>
      <w:r>
        <w:rPr>
          <w:spacing w:val="70"/>
        </w:rPr>
        <w:t xml:space="preserve">    </w:t>
      </w:r>
      <w:r>
        <w:t>no</w:t>
      </w:r>
      <w:r>
        <w:rPr>
          <w:spacing w:val="71"/>
        </w:rPr>
        <w:t xml:space="preserve">    </w:t>
      </w:r>
      <w:r>
        <w:t>CNPJ/MF</w:t>
      </w:r>
      <w:r>
        <w:rPr>
          <w:spacing w:val="70"/>
        </w:rPr>
        <w:t xml:space="preserve">    </w:t>
      </w:r>
      <w:r>
        <w:t>sob</w:t>
      </w:r>
      <w:r>
        <w:rPr>
          <w:spacing w:val="71"/>
        </w:rPr>
        <w:t xml:space="preserve">    </w:t>
      </w:r>
      <w:r>
        <w:t>o</w:t>
      </w:r>
      <w:r>
        <w:rPr>
          <w:spacing w:val="70"/>
        </w:rPr>
        <w:t xml:space="preserve">    </w:t>
      </w:r>
      <w:r>
        <w:rPr>
          <w:spacing w:val="-5"/>
        </w:rPr>
        <w:t>nº</w:t>
      </w:r>
    </w:p>
    <w:p w14:paraId="139DB05A">
      <w:pPr>
        <w:pStyle w:val="5"/>
        <w:tabs>
          <w:tab w:val="left" w:pos="3480"/>
          <w:tab w:val="left" w:pos="8561"/>
        </w:tabs>
        <w:spacing w:before="2" w:line="276" w:lineRule="auto"/>
        <w:ind w:right="342"/>
        <w:jc w:val="both"/>
      </w:pPr>
      <w:r>
        <w:rPr>
          <w:u w:val="single"/>
        </w:rPr>
        <w:tab/>
      </w:r>
      <w:r>
        <w:t xml:space="preserve">, doravante designada </w:t>
      </w:r>
      <w:r>
        <w:rPr>
          <w:b/>
        </w:rPr>
        <w:t>CONSIGNANTE</w:t>
      </w:r>
      <w:r>
        <w:t>, neste ato representada</w:t>
      </w:r>
      <w:r>
        <w:rPr>
          <w:spacing w:val="64"/>
        </w:rPr>
        <w:t xml:space="preserve"> </w:t>
      </w:r>
      <w:r>
        <w:t>por</w:t>
      </w:r>
      <w:r>
        <w:rPr>
          <w:spacing w:val="65"/>
        </w:rPr>
        <w:t xml:space="preserve"> </w:t>
      </w:r>
      <w:r>
        <w:t>seu</w:t>
      </w:r>
      <w:r>
        <w:rPr>
          <w:spacing w:val="66"/>
        </w:rPr>
        <w:t xml:space="preserve"> </w:t>
      </w:r>
      <w:r>
        <w:t>Preposto,</w:t>
      </w:r>
      <w:r>
        <w:rPr>
          <w:spacing w:val="65"/>
        </w:rPr>
        <w:t xml:space="preserve"> </w:t>
      </w:r>
      <w:r>
        <w:t>o</w:t>
      </w:r>
      <w:r>
        <w:rPr>
          <w:spacing w:val="66"/>
        </w:rPr>
        <w:t xml:space="preserve"> </w:t>
      </w:r>
      <w:r>
        <w:t>(a)</w:t>
      </w:r>
      <w:r>
        <w:rPr>
          <w:spacing w:val="67"/>
        </w:rPr>
        <w:t xml:space="preserve"> </w:t>
      </w:r>
      <w:r>
        <w:t>Sr.</w:t>
      </w:r>
      <w:r>
        <w:rPr>
          <w:spacing w:val="66"/>
        </w:rPr>
        <w:t xml:space="preserve"> </w:t>
      </w:r>
      <w:r>
        <w:rPr>
          <w:spacing w:val="-2"/>
        </w:rPr>
        <w:t>(Sra.)</w:t>
      </w:r>
      <w:r>
        <w:rPr>
          <w:u w:val="single"/>
        </w:rPr>
        <w:tab/>
      </w:r>
      <w:r>
        <w:t>,</w:t>
      </w:r>
      <w:r>
        <w:rPr>
          <w:spacing w:val="67"/>
        </w:rPr>
        <w:t xml:space="preserve"> </w:t>
      </w:r>
      <w:r>
        <w:t>CI</w:t>
      </w:r>
      <w:r>
        <w:rPr>
          <w:spacing w:val="62"/>
        </w:rPr>
        <w:t xml:space="preserve"> </w:t>
      </w:r>
      <w:r>
        <w:rPr>
          <w:spacing w:val="-5"/>
        </w:rPr>
        <w:t>n.º</w:t>
      </w:r>
    </w:p>
    <w:p w14:paraId="54BD6B8F">
      <w:pPr>
        <w:tabs>
          <w:tab w:val="left" w:pos="2400"/>
          <w:tab w:val="left" w:pos="5797"/>
        </w:tabs>
        <w:spacing w:before="0" w:line="276" w:lineRule="auto"/>
        <w:ind w:left="0" w:right="341" w:firstLine="0"/>
        <w:jc w:val="both"/>
        <w:rPr>
          <w:b/>
          <w:sz w:val="24"/>
        </w:rPr>
      </w:pPr>
      <w:r>
        <w:rPr>
          <w:sz w:val="24"/>
          <w:u w:val="single"/>
        </w:rPr>
        <w:tab/>
      </w:r>
      <w:r>
        <w:rPr>
          <w:sz w:val="24"/>
        </w:rPr>
        <w:t>,</w:t>
      </w:r>
      <w:r>
        <w:rPr>
          <w:spacing w:val="40"/>
          <w:sz w:val="24"/>
        </w:rPr>
        <w:t xml:space="preserve"> </w:t>
      </w:r>
      <w:r>
        <w:rPr>
          <w:sz w:val="24"/>
        </w:rPr>
        <w:t>CPF</w:t>
      </w:r>
      <w:r>
        <w:rPr>
          <w:spacing w:val="40"/>
          <w:sz w:val="24"/>
        </w:rPr>
        <w:t xml:space="preserve"> </w:t>
      </w:r>
      <w:r>
        <w:rPr>
          <w:sz w:val="24"/>
        </w:rPr>
        <w:t>nº</w:t>
      </w:r>
      <w:r>
        <w:rPr>
          <w:spacing w:val="86"/>
          <w:sz w:val="24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,têm entre si justo e avençado, e celebram por força do presente Instrumento, elaborado de acordo com a Lei nº 14.133/2021; Código Civil Brasileiro; Portaria Ministerial nº 305, de 24 Mai 95, e demais cominações legais e pelas condições previstas no Pregão nº 900</w:t>
      </w:r>
      <w:r>
        <w:rPr>
          <w:rFonts w:hint="default"/>
          <w:sz w:val="24"/>
          <w:lang w:val="pt-BR"/>
        </w:rPr>
        <w:t>70</w:t>
      </w:r>
      <w:bookmarkStart w:id="0" w:name="_GoBack"/>
      <w:bookmarkEnd w:id="0"/>
      <w:r>
        <w:rPr>
          <w:sz w:val="24"/>
        </w:rPr>
        <w:t xml:space="preserve">/2025, HMASP, mediante as cláusulas e condições seguintes, ajustam a execução do presente </w:t>
      </w:r>
      <w:r>
        <w:rPr>
          <w:b/>
          <w:sz w:val="24"/>
        </w:rPr>
        <w:t>Termo de Minuta de Fornecimento em Consignação e Sob Demanda de Órteses, Próteses e Materiais Especiais (OPME) para</w:t>
      </w:r>
    </w:p>
    <w:p w14:paraId="005DE743">
      <w:pPr>
        <w:spacing w:after="0" w:line="276" w:lineRule="auto"/>
        <w:jc w:val="both"/>
        <w:rPr>
          <w:b/>
          <w:sz w:val="24"/>
        </w:rPr>
        <w:sectPr>
          <w:footerReference r:id="rId5" w:type="default"/>
          <w:type w:val="continuous"/>
          <w:pgSz w:w="12240" w:h="15840"/>
          <w:pgMar w:top="1820" w:right="1080" w:bottom="1200" w:left="1440" w:header="0" w:footer="1003" w:gutter="0"/>
          <w:pgNumType w:start="1"/>
          <w:cols w:space="720" w:num="1"/>
        </w:sectPr>
      </w:pPr>
    </w:p>
    <w:p w14:paraId="7E2B35D7">
      <w:pPr>
        <w:spacing w:before="60"/>
        <w:ind w:left="0" w:right="359" w:firstLine="0"/>
        <w:jc w:val="left"/>
        <w:rPr>
          <w:b/>
          <w:sz w:val="24"/>
        </w:rPr>
      </w:pPr>
      <w:r>
        <w:rPr>
          <w:b/>
          <w:sz w:val="24"/>
        </w:rPr>
        <w:t>Clínica de Ortopedia Trauma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do HMASP, que possua as especificações técnicas contidas no Termo de Referência.</w:t>
      </w:r>
    </w:p>
    <w:p w14:paraId="32B2BA85">
      <w:pPr>
        <w:pStyle w:val="5"/>
        <w:rPr>
          <w:b/>
        </w:rPr>
      </w:pPr>
    </w:p>
    <w:p w14:paraId="3BBECB60">
      <w:pPr>
        <w:pStyle w:val="5"/>
        <w:rPr>
          <w:b/>
        </w:rPr>
      </w:pPr>
    </w:p>
    <w:p w14:paraId="252AEE80">
      <w:pPr>
        <w:pStyle w:val="2"/>
      </w:pPr>
      <w:r>
        <w:t>CLÁUSULA</w:t>
      </w:r>
      <w:r>
        <w:rPr>
          <w:spacing w:val="-1"/>
        </w:rPr>
        <w:t xml:space="preserve"> </w:t>
      </w:r>
      <w:r>
        <w:t>PRIMEIRA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 xml:space="preserve">DO </w:t>
      </w:r>
      <w:r>
        <w:rPr>
          <w:spacing w:val="-2"/>
        </w:rPr>
        <w:t>OBJETO</w:t>
      </w:r>
    </w:p>
    <w:p w14:paraId="06F23CFA">
      <w:pPr>
        <w:pStyle w:val="5"/>
        <w:spacing w:before="271"/>
        <w:ind w:left="360" w:right="364" w:hanging="360"/>
        <w:jc w:val="both"/>
      </w:pPr>
      <w:r>
        <w:t>1.1.O objeto deste Termo é o fornecimento dos produtos especificados no Termo de Referência, em</w:t>
      </w:r>
      <w:r>
        <w:rPr>
          <w:spacing w:val="-1"/>
        </w:rPr>
        <w:t xml:space="preserve"> </w:t>
      </w:r>
      <w:r>
        <w:t>regime</w:t>
      </w:r>
      <w:r>
        <w:rPr>
          <w:spacing w:val="-2"/>
        </w:rPr>
        <w:t xml:space="preserve"> </w:t>
      </w:r>
      <w:r>
        <w:t>de consignação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sob</w:t>
      </w:r>
      <w:r>
        <w:rPr>
          <w:spacing w:val="-1"/>
        </w:rPr>
        <w:t xml:space="preserve"> </w:t>
      </w:r>
      <w:r>
        <w:t>demanda,</w:t>
      </w:r>
      <w:r>
        <w:rPr>
          <w:spacing w:val="-1"/>
        </w:rPr>
        <w:t xml:space="preserve"> </w:t>
      </w:r>
      <w:r>
        <w:t>de acordo</w:t>
      </w:r>
      <w:r>
        <w:rPr>
          <w:spacing w:val="-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descrições e</w:t>
      </w:r>
      <w:r>
        <w:rPr>
          <w:spacing w:val="-2"/>
        </w:rPr>
        <w:t xml:space="preserve"> </w:t>
      </w:r>
      <w:r>
        <w:t>especificações</w:t>
      </w:r>
      <w:r>
        <w:rPr>
          <w:spacing w:val="-1"/>
        </w:rPr>
        <w:t xml:space="preserve"> </w:t>
      </w:r>
      <w:r>
        <w:t xml:space="preserve">nele </w:t>
      </w:r>
      <w:r>
        <w:rPr>
          <w:spacing w:val="-2"/>
        </w:rPr>
        <w:t>estabelecidas.</w:t>
      </w:r>
    </w:p>
    <w:p w14:paraId="2950C4EC">
      <w:pPr>
        <w:pStyle w:val="5"/>
      </w:pPr>
    </w:p>
    <w:p w14:paraId="7139A9A6">
      <w:pPr>
        <w:pStyle w:val="5"/>
        <w:spacing w:before="6"/>
      </w:pPr>
    </w:p>
    <w:p w14:paraId="14536943">
      <w:pPr>
        <w:pStyle w:val="2"/>
        <w:tabs>
          <w:tab w:val="left" w:pos="1531"/>
          <w:tab w:val="left" w:pos="2916"/>
          <w:tab w:val="left" w:pos="3248"/>
          <w:tab w:val="left" w:pos="3819"/>
          <w:tab w:val="left" w:pos="4886"/>
          <w:tab w:val="left" w:pos="5257"/>
          <w:tab w:val="left" w:pos="6922"/>
          <w:tab w:val="left" w:pos="7467"/>
          <w:tab w:val="left" w:pos="8863"/>
        </w:tabs>
        <w:ind w:right="360"/>
      </w:pPr>
      <w:r>
        <w:rPr>
          <w:spacing w:val="-2"/>
        </w:rPr>
        <w:t>CLÁUSULA</w:t>
      </w:r>
      <w:r>
        <w:tab/>
      </w:r>
      <w:r>
        <w:rPr>
          <w:spacing w:val="-2"/>
        </w:rPr>
        <w:t>SEGUNDA</w:t>
      </w:r>
      <w:r>
        <w:tab/>
      </w:r>
      <w:r>
        <w:rPr>
          <w:spacing w:val="-10"/>
        </w:rPr>
        <w:t>–</w:t>
      </w:r>
      <w:r>
        <w:tab/>
      </w:r>
      <w:r>
        <w:rPr>
          <w:spacing w:val="-6"/>
        </w:rPr>
        <w:t>DO</w:t>
      </w:r>
      <w:r>
        <w:tab/>
      </w:r>
      <w:r>
        <w:rPr>
          <w:spacing w:val="-2"/>
        </w:rPr>
        <w:t>LOCAL</w:t>
      </w:r>
      <w:r>
        <w:tab/>
      </w:r>
      <w:r>
        <w:rPr>
          <w:spacing w:val="-10"/>
        </w:rPr>
        <w:t>E</w:t>
      </w:r>
      <w:r>
        <w:tab/>
      </w:r>
      <w:r>
        <w:rPr>
          <w:spacing w:val="-2"/>
        </w:rPr>
        <w:t>CONDIÇÕES</w:t>
      </w:r>
      <w:r>
        <w:tab/>
      </w:r>
      <w:r>
        <w:rPr>
          <w:spacing w:val="-6"/>
        </w:rPr>
        <w:t>DE</w:t>
      </w:r>
      <w:r>
        <w:tab/>
      </w:r>
      <w:r>
        <w:rPr>
          <w:spacing w:val="-2"/>
        </w:rPr>
        <w:t>ENTREGA</w:t>
      </w:r>
      <w:r>
        <w:tab/>
      </w:r>
      <w:r>
        <w:rPr>
          <w:spacing w:val="-4"/>
        </w:rPr>
        <w:t xml:space="preserve">DOS </w:t>
      </w:r>
      <w:r>
        <w:rPr>
          <w:spacing w:val="-2"/>
        </w:rPr>
        <w:t>PRODUTOS</w:t>
      </w:r>
    </w:p>
    <w:p w14:paraId="4BA9E368">
      <w:pPr>
        <w:pStyle w:val="5"/>
        <w:spacing w:before="271"/>
        <w:rPr>
          <w:b/>
        </w:rPr>
      </w:pPr>
    </w:p>
    <w:p w14:paraId="38FF7A61">
      <w:pPr>
        <w:pStyle w:val="7"/>
        <w:numPr>
          <w:ilvl w:val="1"/>
          <w:numId w:val="1"/>
        </w:numPr>
        <w:tabs>
          <w:tab w:val="left" w:pos="420"/>
        </w:tabs>
        <w:spacing w:before="0" w:after="0" w:line="240" w:lineRule="auto"/>
        <w:ind w:left="0" w:right="362" w:firstLine="0"/>
        <w:jc w:val="both"/>
        <w:rPr>
          <w:sz w:val="24"/>
        </w:rPr>
      </w:pPr>
      <w:r>
        <w:rPr>
          <w:sz w:val="24"/>
        </w:rPr>
        <w:t>O prazo para entrega dos bens destinados a procedimentos eletivos é de 48 horas antes da realização da cirurgia. Para procedimentos de urgência ou emergência, o prazo de entrega é de até</w:t>
      </w:r>
      <w:r>
        <w:rPr>
          <w:spacing w:val="-2"/>
          <w:sz w:val="24"/>
        </w:rPr>
        <w:t xml:space="preserve"> </w:t>
      </w:r>
      <w:r>
        <w:rPr>
          <w:sz w:val="24"/>
        </w:rPr>
        <w:t>4</w:t>
      </w:r>
      <w:r>
        <w:rPr>
          <w:spacing w:val="-1"/>
          <w:sz w:val="24"/>
        </w:rPr>
        <w:t xml:space="preserve"> </w:t>
      </w:r>
      <w:r>
        <w:rPr>
          <w:sz w:val="24"/>
        </w:rPr>
        <w:t>horas, conforme estabelecido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Manual</w:t>
      </w:r>
      <w:r>
        <w:rPr>
          <w:spacing w:val="-1"/>
          <w:sz w:val="24"/>
        </w:rPr>
        <w:t xml:space="preserve"> </w:t>
      </w:r>
      <w:r>
        <w:rPr>
          <w:sz w:val="24"/>
        </w:rPr>
        <w:t>de Boas</w:t>
      </w:r>
      <w:r>
        <w:rPr>
          <w:spacing w:val="-1"/>
          <w:sz w:val="24"/>
        </w:rPr>
        <w:t xml:space="preserve"> </w:t>
      </w:r>
      <w:r>
        <w:rPr>
          <w:sz w:val="24"/>
        </w:rPr>
        <w:t>Práticas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Gestão das</w:t>
      </w:r>
      <w:r>
        <w:rPr>
          <w:spacing w:val="-1"/>
          <w:sz w:val="24"/>
        </w:rPr>
        <w:t xml:space="preserve"> </w:t>
      </w:r>
      <w:r>
        <w:rPr>
          <w:sz w:val="24"/>
        </w:rPr>
        <w:t>Órteses,</w:t>
      </w:r>
      <w:r>
        <w:rPr>
          <w:spacing w:val="-1"/>
          <w:sz w:val="24"/>
        </w:rPr>
        <w:t xml:space="preserve"> </w:t>
      </w:r>
      <w:r>
        <w:rPr>
          <w:sz w:val="24"/>
        </w:rPr>
        <w:t>Próteses</w:t>
      </w:r>
      <w:r>
        <w:rPr>
          <w:spacing w:val="-1"/>
          <w:sz w:val="24"/>
        </w:rPr>
        <w:t xml:space="preserve"> </w:t>
      </w:r>
      <w:r>
        <w:rPr>
          <w:sz w:val="24"/>
        </w:rPr>
        <w:t>e Materiais Especiais (2016), do Ministério da Saúde.</w:t>
      </w:r>
    </w:p>
    <w:p w14:paraId="09CCD64B">
      <w:pPr>
        <w:pStyle w:val="5"/>
      </w:pPr>
    </w:p>
    <w:p w14:paraId="483BB739">
      <w:pPr>
        <w:pStyle w:val="7"/>
        <w:numPr>
          <w:ilvl w:val="2"/>
          <w:numId w:val="1"/>
        </w:numPr>
        <w:tabs>
          <w:tab w:val="left" w:pos="1420"/>
        </w:tabs>
        <w:spacing w:before="0" w:after="0" w:line="240" w:lineRule="auto"/>
        <w:ind w:left="720" w:right="366" w:firstLine="0"/>
        <w:jc w:val="left"/>
        <w:rPr>
          <w:sz w:val="24"/>
        </w:rPr>
      </w:pPr>
      <w:r>
        <w:rPr>
          <w:sz w:val="24"/>
        </w:rPr>
        <w:t>As</w:t>
      </w:r>
      <w:r>
        <w:rPr>
          <w:spacing w:val="36"/>
          <w:sz w:val="24"/>
        </w:rPr>
        <w:t xml:space="preserve"> </w:t>
      </w:r>
      <w:r>
        <w:rPr>
          <w:sz w:val="24"/>
        </w:rPr>
        <w:t>entregas</w:t>
      </w:r>
      <w:r>
        <w:rPr>
          <w:spacing w:val="36"/>
          <w:sz w:val="24"/>
        </w:rPr>
        <w:t xml:space="preserve"> </w:t>
      </w:r>
      <w:r>
        <w:rPr>
          <w:sz w:val="24"/>
        </w:rPr>
        <w:t>serão</w:t>
      </w:r>
      <w:r>
        <w:rPr>
          <w:spacing w:val="36"/>
          <w:sz w:val="24"/>
        </w:rPr>
        <w:t xml:space="preserve"> </w:t>
      </w:r>
      <w:r>
        <w:rPr>
          <w:sz w:val="24"/>
        </w:rPr>
        <w:t>realizadas</w:t>
      </w:r>
      <w:r>
        <w:rPr>
          <w:spacing w:val="39"/>
          <w:sz w:val="24"/>
        </w:rPr>
        <w:t xml:space="preserve"> </w:t>
      </w:r>
      <w:r>
        <w:rPr>
          <w:sz w:val="24"/>
        </w:rPr>
        <w:t>conforme</w:t>
      </w:r>
      <w:r>
        <w:rPr>
          <w:spacing w:val="35"/>
          <w:sz w:val="24"/>
        </w:rPr>
        <w:t xml:space="preserve"> </w:t>
      </w:r>
      <w:r>
        <w:rPr>
          <w:sz w:val="24"/>
        </w:rPr>
        <w:t>a</w:t>
      </w:r>
      <w:r>
        <w:rPr>
          <w:spacing w:val="37"/>
          <w:sz w:val="24"/>
        </w:rPr>
        <w:t xml:space="preserve"> </w:t>
      </w:r>
      <w:r>
        <w:rPr>
          <w:sz w:val="24"/>
        </w:rPr>
        <w:t>demanda</w:t>
      </w:r>
      <w:r>
        <w:rPr>
          <w:spacing w:val="37"/>
          <w:sz w:val="24"/>
        </w:rPr>
        <w:t xml:space="preserve"> </w:t>
      </w:r>
      <w:r>
        <w:rPr>
          <w:sz w:val="24"/>
        </w:rPr>
        <w:t>deste</w:t>
      </w:r>
      <w:r>
        <w:rPr>
          <w:spacing w:val="36"/>
          <w:sz w:val="24"/>
        </w:rPr>
        <w:t xml:space="preserve"> </w:t>
      </w:r>
      <w:r>
        <w:rPr>
          <w:sz w:val="24"/>
        </w:rPr>
        <w:t>hospital,</w:t>
      </w:r>
      <w:r>
        <w:rPr>
          <w:spacing w:val="36"/>
          <w:sz w:val="24"/>
        </w:rPr>
        <w:t xml:space="preserve"> </w:t>
      </w:r>
      <w:r>
        <w:rPr>
          <w:sz w:val="24"/>
        </w:rPr>
        <w:t>atendendo</w:t>
      </w:r>
      <w:r>
        <w:rPr>
          <w:spacing w:val="38"/>
          <w:sz w:val="24"/>
        </w:rPr>
        <w:t xml:space="preserve"> </w:t>
      </w:r>
      <w:r>
        <w:rPr>
          <w:sz w:val="24"/>
        </w:rPr>
        <w:t>às necessidades de materiais para os procedimentos cirúrgicos.</w:t>
      </w:r>
    </w:p>
    <w:p w14:paraId="2BBD1CAD">
      <w:pPr>
        <w:pStyle w:val="5"/>
        <w:spacing w:before="1"/>
      </w:pPr>
    </w:p>
    <w:p w14:paraId="0723A1D1">
      <w:pPr>
        <w:pStyle w:val="5"/>
        <w:ind w:right="357"/>
        <w:jc w:val="both"/>
      </w:pPr>
      <w:r>
        <w:t>2.2 Os produtos, objeto do presente Termo, deverão ser entregues pela CONSIGNANTE no endereço a seguir discriminado, de acordo com as especificações e condições dispostas na respectiva autorização de fornecimento.</w:t>
      </w:r>
    </w:p>
    <w:p w14:paraId="6EEC4432">
      <w:pPr>
        <w:pStyle w:val="5"/>
      </w:pPr>
    </w:p>
    <w:p w14:paraId="26DFA0A1">
      <w:pPr>
        <w:pStyle w:val="5"/>
        <w:ind w:right="358"/>
      </w:pPr>
      <w:r>
        <w:t>Endereço</w:t>
      </w:r>
      <w:r>
        <w:rPr>
          <w:spacing w:val="37"/>
        </w:rPr>
        <w:t xml:space="preserve"> </w:t>
      </w:r>
      <w:r>
        <w:t>de</w:t>
      </w:r>
      <w:r>
        <w:rPr>
          <w:spacing w:val="38"/>
        </w:rPr>
        <w:t xml:space="preserve"> </w:t>
      </w:r>
      <w:r>
        <w:t>entrega:</w:t>
      </w:r>
      <w:r>
        <w:rPr>
          <w:spacing w:val="38"/>
        </w:rPr>
        <w:t xml:space="preserve"> </w:t>
      </w:r>
      <w:r>
        <w:t>Rua</w:t>
      </w:r>
      <w:r>
        <w:rPr>
          <w:spacing w:val="37"/>
        </w:rPr>
        <w:t xml:space="preserve"> </w:t>
      </w:r>
      <w:r>
        <w:t>Ari</w:t>
      </w:r>
      <w:r>
        <w:rPr>
          <w:spacing w:val="40"/>
        </w:rPr>
        <w:t xml:space="preserve"> </w:t>
      </w:r>
      <w:r>
        <w:t>Cajado,</w:t>
      </w:r>
      <w:r>
        <w:rPr>
          <w:spacing w:val="37"/>
        </w:rPr>
        <w:t xml:space="preserve"> </w:t>
      </w:r>
      <w:r>
        <w:t>36,</w:t>
      </w:r>
      <w:r>
        <w:rPr>
          <w:spacing w:val="39"/>
        </w:rPr>
        <w:t xml:space="preserve"> </w:t>
      </w:r>
      <w:r>
        <w:t>5°</w:t>
      </w:r>
      <w:r>
        <w:rPr>
          <w:spacing w:val="39"/>
        </w:rPr>
        <w:t xml:space="preserve"> </w:t>
      </w:r>
      <w:r>
        <w:t>andar</w:t>
      </w:r>
      <w:r>
        <w:rPr>
          <w:spacing w:val="40"/>
        </w:rPr>
        <w:t xml:space="preserve"> </w:t>
      </w:r>
      <w:r>
        <w:t>-</w:t>
      </w:r>
      <w:r>
        <w:rPr>
          <w:spacing w:val="39"/>
        </w:rPr>
        <w:t xml:space="preserve"> </w:t>
      </w:r>
      <w:r>
        <w:t>Vila</w:t>
      </w:r>
      <w:r>
        <w:rPr>
          <w:spacing w:val="37"/>
        </w:rPr>
        <w:t xml:space="preserve"> </w:t>
      </w:r>
      <w:r>
        <w:t>Monumento,</w:t>
      </w:r>
      <w:r>
        <w:rPr>
          <w:spacing w:val="38"/>
        </w:rPr>
        <w:t xml:space="preserve"> </w:t>
      </w:r>
      <w:r>
        <w:t>São</w:t>
      </w:r>
      <w:r>
        <w:rPr>
          <w:spacing w:val="37"/>
        </w:rPr>
        <w:t xml:space="preserve"> </w:t>
      </w:r>
      <w:r>
        <w:t>Paulo/SP,</w:t>
      </w:r>
      <w:r>
        <w:rPr>
          <w:spacing w:val="37"/>
        </w:rPr>
        <w:t xml:space="preserve"> </w:t>
      </w:r>
      <w:r>
        <w:t>CEP: 01551-080 – Aos cuidados do setor de OPME.</w:t>
      </w:r>
    </w:p>
    <w:p w14:paraId="17E0B1FE">
      <w:pPr>
        <w:pStyle w:val="5"/>
        <w:spacing w:before="5"/>
      </w:pPr>
    </w:p>
    <w:p w14:paraId="0BE2C149">
      <w:pPr>
        <w:tabs>
          <w:tab w:val="left" w:pos="1545"/>
          <w:tab w:val="left" w:pos="3039"/>
          <w:tab w:val="left" w:pos="3384"/>
          <w:tab w:val="left" w:pos="4092"/>
          <w:tab w:val="left" w:pos="5944"/>
          <w:tab w:val="left" w:pos="6529"/>
          <w:tab w:val="left" w:pos="8665"/>
          <w:tab w:val="left" w:pos="8998"/>
        </w:tabs>
        <w:spacing w:before="0"/>
        <w:ind w:left="0" w:right="359" w:firstLine="0"/>
        <w:jc w:val="left"/>
        <w:rPr>
          <w:b/>
          <w:sz w:val="24"/>
        </w:rPr>
      </w:pPr>
      <w:r>
        <w:rPr>
          <w:b/>
          <w:spacing w:val="-2"/>
          <w:sz w:val="24"/>
        </w:rPr>
        <w:t>CLÁUSULA</w:t>
      </w:r>
      <w:r>
        <w:rPr>
          <w:b/>
          <w:sz w:val="24"/>
        </w:rPr>
        <w:tab/>
      </w:r>
      <w:r>
        <w:rPr>
          <w:b/>
          <w:spacing w:val="-2"/>
          <w:sz w:val="24"/>
        </w:rPr>
        <w:t>TERCEIRA</w:t>
      </w:r>
      <w:r>
        <w:rPr>
          <w:b/>
          <w:sz w:val="24"/>
        </w:rPr>
        <w:tab/>
      </w:r>
      <w:r>
        <w:rPr>
          <w:b/>
          <w:spacing w:val="-10"/>
          <w:sz w:val="24"/>
        </w:rPr>
        <w:t>–</w:t>
      </w:r>
      <w:r>
        <w:rPr>
          <w:b/>
          <w:sz w:val="24"/>
        </w:rPr>
        <w:tab/>
      </w:r>
      <w:r>
        <w:rPr>
          <w:b/>
          <w:spacing w:val="-4"/>
          <w:sz w:val="24"/>
        </w:rPr>
        <w:t>DAS</w:t>
      </w:r>
      <w:r>
        <w:rPr>
          <w:b/>
          <w:sz w:val="24"/>
        </w:rPr>
        <w:tab/>
      </w:r>
      <w:r>
        <w:rPr>
          <w:b/>
          <w:spacing w:val="-2"/>
          <w:sz w:val="24"/>
        </w:rPr>
        <w:t>OBRIGAÇÕES</w:t>
      </w:r>
      <w:r>
        <w:rPr>
          <w:b/>
          <w:sz w:val="24"/>
        </w:rPr>
        <w:tab/>
      </w:r>
      <w:r>
        <w:rPr>
          <w:b/>
          <w:spacing w:val="-6"/>
          <w:sz w:val="24"/>
        </w:rPr>
        <w:t>DO</w:t>
      </w:r>
      <w:r>
        <w:rPr>
          <w:b/>
          <w:sz w:val="24"/>
        </w:rPr>
        <w:tab/>
      </w:r>
      <w:r>
        <w:rPr>
          <w:b/>
          <w:spacing w:val="-2"/>
          <w:sz w:val="24"/>
        </w:rPr>
        <w:t>COMODATÁRIO</w:t>
      </w:r>
      <w:r>
        <w:rPr>
          <w:b/>
          <w:sz w:val="24"/>
        </w:rPr>
        <w:tab/>
      </w:r>
      <w:r>
        <w:rPr>
          <w:b/>
          <w:spacing w:val="-10"/>
          <w:sz w:val="24"/>
        </w:rPr>
        <w:t>e</w:t>
      </w:r>
      <w:r>
        <w:rPr>
          <w:b/>
          <w:sz w:val="24"/>
        </w:rPr>
        <w:tab/>
      </w:r>
      <w:r>
        <w:rPr>
          <w:b/>
          <w:spacing w:val="-6"/>
          <w:sz w:val="24"/>
        </w:rPr>
        <w:t xml:space="preserve">DO </w:t>
      </w:r>
      <w:r>
        <w:rPr>
          <w:b/>
          <w:spacing w:val="-2"/>
          <w:sz w:val="24"/>
        </w:rPr>
        <w:t>COMODANTE</w:t>
      </w:r>
    </w:p>
    <w:p w14:paraId="6CB26F5C">
      <w:pPr>
        <w:pStyle w:val="5"/>
        <w:rPr>
          <w:b/>
        </w:rPr>
      </w:pPr>
    </w:p>
    <w:p w14:paraId="2D5818E1">
      <w:pPr>
        <w:pStyle w:val="7"/>
        <w:numPr>
          <w:ilvl w:val="1"/>
          <w:numId w:val="2"/>
        </w:numPr>
        <w:tabs>
          <w:tab w:val="left" w:pos="520"/>
        </w:tabs>
        <w:spacing w:before="0" w:after="0" w:line="240" w:lineRule="auto"/>
        <w:ind w:left="0" w:right="361" w:firstLine="0"/>
        <w:jc w:val="both"/>
        <w:rPr>
          <w:sz w:val="24"/>
        </w:rPr>
      </w:pPr>
      <w:r>
        <w:rPr>
          <w:sz w:val="24"/>
        </w:rPr>
        <w:t>O fornecedor se obriga a disponibilizar, no âmbito deste termo, os conjuntos de componentes das OPME com tamanhos variados, bem como o instrumental (consignação) necessário para o seu adequado uso.</w:t>
      </w:r>
    </w:p>
    <w:p w14:paraId="544C8A95">
      <w:pPr>
        <w:pStyle w:val="5"/>
        <w:spacing w:before="3"/>
      </w:pPr>
    </w:p>
    <w:p w14:paraId="35EF31D1">
      <w:pPr>
        <w:pStyle w:val="7"/>
        <w:numPr>
          <w:ilvl w:val="1"/>
          <w:numId w:val="2"/>
        </w:numPr>
        <w:tabs>
          <w:tab w:val="left" w:pos="453"/>
        </w:tabs>
        <w:spacing w:before="0" w:after="0" w:line="240" w:lineRule="auto"/>
        <w:ind w:left="0" w:right="360" w:firstLine="0"/>
        <w:jc w:val="both"/>
        <w:rPr>
          <w:sz w:val="24"/>
        </w:rPr>
      </w:pPr>
      <w:r>
        <w:rPr>
          <w:sz w:val="24"/>
        </w:rPr>
        <w:t xml:space="preserve">Adicionalmente, o fornecedor será responsável pela troca de componentes não utilizados, mesmo após o vencimento do prazo de validade ou garantia dos mesmos, sem ônus para a </w:t>
      </w:r>
      <w:r>
        <w:rPr>
          <w:spacing w:val="-2"/>
          <w:sz w:val="24"/>
        </w:rPr>
        <w:t>CONSIGNATÁRIA.</w:t>
      </w:r>
    </w:p>
    <w:p w14:paraId="71B42583">
      <w:pPr>
        <w:pStyle w:val="5"/>
        <w:spacing w:before="5"/>
      </w:pPr>
    </w:p>
    <w:p w14:paraId="4253A864">
      <w:pPr>
        <w:pStyle w:val="7"/>
        <w:numPr>
          <w:ilvl w:val="1"/>
          <w:numId w:val="2"/>
        </w:numPr>
        <w:tabs>
          <w:tab w:val="left" w:pos="426"/>
        </w:tabs>
        <w:spacing w:before="0" w:after="0" w:line="240" w:lineRule="auto"/>
        <w:ind w:left="0" w:right="357" w:firstLine="0"/>
        <w:jc w:val="both"/>
        <w:rPr>
          <w:sz w:val="24"/>
        </w:rPr>
      </w:pPr>
      <w:r>
        <w:rPr>
          <w:sz w:val="24"/>
        </w:rPr>
        <w:t xml:space="preserve">O </w:t>
      </w:r>
      <w:r>
        <w:rPr>
          <w:b/>
          <w:sz w:val="24"/>
        </w:rPr>
        <w:t xml:space="preserve">CONSIGNANTE </w:t>
      </w:r>
      <w:r>
        <w:rPr>
          <w:sz w:val="24"/>
        </w:rPr>
        <w:t>se compromete ainda a disponibilizar um orientador técnico exclusivo, sempre que necessário, para auxiliar na utilização ou montagem das OPME no estabelecimento de saúde, conforme exigido pelas circunstâncias do uso.</w:t>
      </w:r>
    </w:p>
    <w:p w14:paraId="5380F529">
      <w:pPr>
        <w:pStyle w:val="7"/>
        <w:spacing w:after="0" w:line="240" w:lineRule="auto"/>
        <w:jc w:val="both"/>
        <w:rPr>
          <w:sz w:val="24"/>
        </w:rPr>
        <w:sectPr>
          <w:pgSz w:w="12240" w:h="15840"/>
          <w:pgMar w:top="1780" w:right="1080" w:bottom="1200" w:left="1440" w:header="0" w:footer="1003" w:gutter="0"/>
          <w:cols w:space="720" w:num="1"/>
        </w:sectPr>
      </w:pPr>
    </w:p>
    <w:p w14:paraId="2687E24A">
      <w:pPr>
        <w:pStyle w:val="7"/>
        <w:numPr>
          <w:ilvl w:val="1"/>
          <w:numId w:val="2"/>
        </w:numPr>
        <w:tabs>
          <w:tab w:val="left" w:pos="556"/>
        </w:tabs>
        <w:spacing w:before="75" w:after="0" w:line="240" w:lineRule="auto"/>
        <w:ind w:left="0" w:right="357" w:firstLine="0"/>
        <w:jc w:val="both"/>
        <w:rPr>
          <w:sz w:val="24"/>
        </w:rPr>
      </w:pPr>
      <w:r>
        <w:rPr>
          <w:sz w:val="24"/>
        </w:rPr>
        <w:t>A contratação/consignação aqui tratada consiste no envio dos produtos mencionados na cláusula 1.1 acima (em consignação e sob demanda), durante todo o prazo de vigência deste Termo ou Vigência da Ata De Registro de Preços pelos valores dispostos no Termo de Referência), de acordo com os prazos e quantitativos previstos no processo.</w:t>
      </w:r>
    </w:p>
    <w:p w14:paraId="60E406D4">
      <w:pPr>
        <w:pStyle w:val="5"/>
      </w:pPr>
    </w:p>
    <w:p w14:paraId="4B43131A">
      <w:pPr>
        <w:pStyle w:val="7"/>
        <w:numPr>
          <w:ilvl w:val="1"/>
          <w:numId w:val="2"/>
        </w:numPr>
        <w:tabs>
          <w:tab w:val="left" w:pos="455"/>
        </w:tabs>
        <w:spacing w:before="0" w:after="0" w:line="240" w:lineRule="auto"/>
        <w:ind w:left="0" w:right="356" w:firstLine="0"/>
        <w:jc w:val="both"/>
        <w:rPr>
          <w:sz w:val="24"/>
        </w:rPr>
      </w:pPr>
      <w:r>
        <w:rPr>
          <w:sz w:val="24"/>
        </w:rPr>
        <w:t>A CONSIGNANTE se obriga a realizar a entrega dos produtos dentro dos quantitativos, procedimentos e prazos indicados nas respectivas autorizações de fornecimentos (em consignação e sob demanda). Excepcionalmente, desde que justificado e devidamente comprovado, poderá o prazo previsto ser repactuado entre as partes.</w:t>
      </w:r>
    </w:p>
    <w:p w14:paraId="3A1622A6">
      <w:pPr>
        <w:pStyle w:val="5"/>
      </w:pPr>
    </w:p>
    <w:p w14:paraId="63E89AD1">
      <w:pPr>
        <w:pStyle w:val="7"/>
        <w:numPr>
          <w:ilvl w:val="1"/>
          <w:numId w:val="2"/>
        </w:numPr>
        <w:tabs>
          <w:tab w:val="left" w:pos="508"/>
        </w:tabs>
        <w:spacing w:before="0" w:after="0" w:line="240" w:lineRule="auto"/>
        <w:ind w:left="0" w:right="362" w:firstLine="0"/>
        <w:jc w:val="both"/>
        <w:rPr>
          <w:sz w:val="24"/>
        </w:rPr>
      </w:pPr>
      <w:r>
        <w:rPr>
          <w:sz w:val="24"/>
        </w:rPr>
        <w:t>As quantidades dos produtos a serem fornecidos e a periodicidade de envio serão estabelecidas pela CONSIGNATÁRIA dentro de cada autorização de fornecimento, de acordo com a necessidade da clínica de neurocirurgia deste hospital.</w:t>
      </w:r>
    </w:p>
    <w:p w14:paraId="6EAB3F81">
      <w:pPr>
        <w:pStyle w:val="5"/>
        <w:spacing w:before="1"/>
      </w:pPr>
    </w:p>
    <w:p w14:paraId="79EB34F3">
      <w:pPr>
        <w:pStyle w:val="7"/>
        <w:numPr>
          <w:ilvl w:val="1"/>
          <w:numId w:val="2"/>
        </w:numPr>
        <w:tabs>
          <w:tab w:val="left" w:pos="460"/>
        </w:tabs>
        <w:spacing w:before="0" w:after="0" w:line="240" w:lineRule="auto"/>
        <w:ind w:left="0" w:right="361" w:firstLine="0"/>
        <w:jc w:val="both"/>
        <w:rPr>
          <w:sz w:val="24"/>
        </w:rPr>
      </w:pPr>
      <w:r>
        <w:rPr>
          <w:sz w:val="24"/>
        </w:rPr>
        <w:t>Todos os produtos terão a garantia assegurada e serão fornecidos pela CONSIGNANTE dentro dos padrões de qualidade, apresentação, prazo de validade e adequação às indicações de uso, de acordo com o estabelecido neste Contrato e com as normas sanitárias em vigor no país, reservando-se à CONSIGNATÁRIA o direito de solicitar a troca imediata dos produtos que apresentem incorreções ou problemas de qualidade, ou que se mostrem inadequados para os fins a que se destinam.</w:t>
      </w:r>
    </w:p>
    <w:p w14:paraId="78275517">
      <w:pPr>
        <w:pStyle w:val="5"/>
      </w:pPr>
    </w:p>
    <w:p w14:paraId="0A4B8129">
      <w:pPr>
        <w:pStyle w:val="7"/>
        <w:numPr>
          <w:ilvl w:val="1"/>
          <w:numId w:val="2"/>
        </w:numPr>
        <w:tabs>
          <w:tab w:val="left" w:pos="472"/>
        </w:tabs>
        <w:spacing w:before="0" w:after="0" w:line="240" w:lineRule="auto"/>
        <w:ind w:left="0" w:right="361" w:firstLine="0"/>
        <w:jc w:val="both"/>
        <w:rPr>
          <w:sz w:val="24"/>
        </w:rPr>
      </w:pPr>
      <w:r>
        <w:rPr>
          <w:sz w:val="24"/>
        </w:rPr>
        <w:t>A CONSIGNANTE compromete-se a informar à CONSIGNATÁRIA qualquer caso de descontinuação na fabricação do produto pelo fabricante ou mesmo alteração de sua especificação ou marca com antecedência mínima de 30 (trinta) dias.</w:t>
      </w:r>
    </w:p>
    <w:p w14:paraId="430F215B">
      <w:pPr>
        <w:pStyle w:val="5"/>
        <w:spacing w:before="1"/>
      </w:pPr>
    </w:p>
    <w:p w14:paraId="3A78A98C">
      <w:pPr>
        <w:pStyle w:val="7"/>
        <w:numPr>
          <w:ilvl w:val="1"/>
          <w:numId w:val="2"/>
        </w:numPr>
        <w:tabs>
          <w:tab w:val="left" w:pos="426"/>
        </w:tabs>
        <w:spacing w:before="0" w:after="0" w:line="240" w:lineRule="auto"/>
        <w:ind w:left="0" w:right="358" w:firstLine="0"/>
        <w:jc w:val="both"/>
        <w:rPr>
          <w:sz w:val="24"/>
        </w:rPr>
      </w:pPr>
      <w:r>
        <w:rPr>
          <w:sz w:val="24"/>
        </w:rPr>
        <w:t xml:space="preserve">A CONSIGNANTE assegura para todos os fins que, está apta e em conformidade legal para a execução do presente contrato, bem como que possui todas as licenças, autorizações, registros, certidões e certificados necessários para o fornecimento do seu objeto, atendendo a todos os requisitos legais, incluindo, mas não se limitando, ao transporte, manuseio, armazenamento e </w:t>
      </w:r>
      <w:r>
        <w:rPr>
          <w:spacing w:val="-2"/>
          <w:sz w:val="24"/>
        </w:rPr>
        <w:t>rastreabilidade.</w:t>
      </w:r>
    </w:p>
    <w:p w14:paraId="520D7779">
      <w:pPr>
        <w:pStyle w:val="5"/>
        <w:spacing w:before="5"/>
      </w:pPr>
    </w:p>
    <w:p w14:paraId="1CE533A8">
      <w:pPr>
        <w:pStyle w:val="2"/>
        <w:spacing w:line="274" w:lineRule="exact"/>
      </w:pPr>
      <w:r>
        <w:t>CLÁUSULA</w:t>
      </w:r>
      <w:r>
        <w:rPr>
          <w:spacing w:val="-1"/>
        </w:rPr>
        <w:t xml:space="preserve"> </w:t>
      </w:r>
      <w:r>
        <w:t>QUARTA</w:t>
      </w:r>
      <w:r>
        <w:rPr>
          <w:spacing w:val="1"/>
        </w:rPr>
        <w:t xml:space="preserve"> </w:t>
      </w:r>
      <w:r>
        <w:t xml:space="preserve">– </w:t>
      </w:r>
      <w:r>
        <w:rPr>
          <w:spacing w:val="-2"/>
        </w:rPr>
        <w:t>VIGÊNCIA</w:t>
      </w:r>
    </w:p>
    <w:p w14:paraId="75D2AB09">
      <w:pPr>
        <w:pStyle w:val="7"/>
        <w:numPr>
          <w:ilvl w:val="1"/>
          <w:numId w:val="3"/>
        </w:numPr>
        <w:tabs>
          <w:tab w:val="left" w:pos="525"/>
        </w:tabs>
        <w:spacing w:before="0" w:after="0" w:line="240" w:lineRule="auto"/>
        <w:ind w:left="0" w:right="362" w:firstLine="0"/>
        <w:jc w:val="both"/>
        <w:rPr>
          <w:sz w:val="24"/>
        </w:rPr>
      </w:pPr>
      <w:r>
        <w:rPr>
          <w:sz w:val="24"/>
        </w:rPr>
        <w:t>O presente termo terá validade a partir da data de sua assinatura, pelo período correspondente à vigência da ata de registro de preço.</w:t>
      </w:r>
    </w:p>
    <w:p w14:paraId="0974EF0A">
      <w:pPr>
        <w:pStyle w:val="5"/>
        <w:spacing w:before="2"/>
      </w:pPr>
    </w:p>
    <w:p w14:paraId="7FC4E4C4">
      <w:pPr>
        <w:pStyle w:val="2"/>
      </w:pPr>
      <w:r>
        <w:t>CLÁUSULA</w:t>
      </w:r>
      <w:r>
        <w:rPr>
          <w:spacing w:val="-3"/>
        </w:rPr>
        <w:t xml:space="preserve"> </w:t>
      </w:r>
      <w:r>
        <w:t>QUINTA -</w:t>
      </w:r>
      <w:r>
        <w:rPr>
          <w:spacing w:val="-1"/>
        </w:rPr>
        <w:t xml:space="preserve"> </w:t>
      </w:r>
      <w:r>
        <w:t>PREÇO</w:t>
      </w:r>
      <w:r>
        <w:rPr>
          <w:spacing w:val="-1"/>
        </w:rPr>
        <w:t xml:space="preserve"> </w:t>
      </w:r>
      <w:r>
        <w:t xml:space="preserve">E FORMA DE </w:t>
      </w:r>
      <w:r>
        <w:rPr>
          <w:spacing w:val="-2"/>
        </w:rPr>
        <w:t>PAGAMENTO</w:t>
      </w:r>
    </w:p>
    <w:p w14:paraId="06D7B520">
      <w:pPr>
        <w:pStyle w:val="7"/>
        <w:numPr>
          <w:ilvl w:val="1"/>
          <w:numId w:val="4"/>
        </w:numPr>
        <w:tabs>
          <w:tab w:val="left" w:pos="479"/>
        </w:tabs>
        <w:spacing w:before="272" w:after="0" w:line="240" w:lineRule="auto"/>
        <w:ind w:left="0" w:right="365" w:firstLine="0"/>
        <w:jc w:val="both"/>
        <w:rPr>
          <w:sz w:val="24"/>
        </w:rPr>
      </w:pPr>
      <w:r>
        <w:rPr>
          <w:sz w:val="24"/>
        </w:rPr>
        <w:t>O pagamento será efetuado pela CONSIGNATÁRIA no prazo de até 30 (trinta) dias, contados da apresentação da Nota Fiscal/Fatura contendo o detalhamento dos serviços executados e os materiais empregados, através de ordem bancária, para crédito em banco, agência e conta corrente indicado pelo CONSIGNANTE.</w:t>
      </w:r>
    </w:p>
    <w:p w14:paraId="169FA567">
      <w:pPr>
        <w:pStyle w:val="5"/>
      </w:pPr>
    </w:p>
    <w:p w14:paraId="6C3B692D">
      <w:pPr>
        <w:pStyle w:val="7"/>
        <w:numPr>
          <w:ilvl w:val="2"/>
          <w:numId w:val="4"/>
        </w:numPr>
        <w:tabs>
          <w:tab w:val="left" w:pos="1370"/>
        </w:tabs>
        <w:spacing w:before="0" w:after="0" w:line="240" w:lineRule="auto"/>
        <w:ind w:left="720" w:right="360" w:firstLine="0"/>
        <w:jc w:val="both"/>
        <w:rPr>
          <w:sz w:val="24"/>
        </w:rPr>
      </w:pPr>
      <w:r>
        <w:rPr>
          <w:sz w:val="24"/>
        </w:rPr>
        <w:t>No preço estão incluídos todos os custos, despesas, contingências e atividades necessárias à boa e fiel execução deste termo, incluindo, mas não se limitando a todos os encargos</w:t>
      </w:r>
      <w:r>
        <w:rPr>
          <w:spacing w:val="12"/>
          <w:sz w:val="24"/>
        </w:rPr>
        <w:t xml:space="preserve"> </w:t>
      </w:r>
      <w:r>
        <w:rPr>
          <w:sz w:val="24"/>
        </w:rPr>
        <w:t>sociais</w:t>
      </w:r>
      <w:r>
        <w:rPr>
          <w:spacing w:val="13"/>
          <w:sz w:val="24"/>
        </w:rPr>
        <w:t xml:space="preserve"> </w:t>
      </w:r>
      <w:r>
        <w:rPr>
          <w:sz w:val="24"/>
        </w:rPr>
        <w:t>e</w:t>
      </w:r>
      <w:r>
        <w:rPr>
          <w:spacing w:val="9"/>
          <w:sz w:val="24"/>
        </w:rPr>
        <w:t xml:space="preserve"> </w:t>
      </w:r>
      <w:r>
        <w:rPr>
          <w:sz w:val="24"/>
        </w:rPr>
        <w:t>previdenciários,</w:t>
      </w:r>
      <w:r>
        <w:rPr>
          <w:spacing w:val="11"/>
          <w:sz w:val="24"/>
        </w:rPr>
        <w:t xml:space="preserve"> </w:t>
      </w:r>
      <w:r>
        <w:rPr>
          <w:sz w:val="24"/>
        </w:rPr>
        <w:t>tributos,</w:t>
      </w:r>
      <w:r>
        <w:rPr>
          <w:spacing w:val="13"/>
          <w:sz w:val="24"/>
        </w:rPr>
        <w:t xml:space="preserve"> </w:t>
      </w:r>
      <w:r>
        <w:rPr>
          <w:sz w:val="24"/>
        </w:rPr>
        <w:t>contribuições</w:t>
      </w:r>
      <w:r>
        <w:rPr>
          <w:spacing w:val="11"/>
          <w:sz w:val="24"/>
        </w:rPr>
        <w:t xml:space="preserve"> </w:t>
      </w:r>
      <w:r>
        <w:rPr>
          <w:sz w:val="24"/>
        </w:rPr>
        <w:t>para</w:t>
      </w:r>
      <w:r>
        <w:rPr>
          <w:spacing w:val="11"/>
          <w:sz w:val="24"/>
        </w:rPr>
        <w:t xml:space="preserve"> </w:t>
      </w:r>
      <w:r>
        <w:rPr>
          <w:sz w:val="24"/>
        </w:rPr>
        <w:t>fiscais,</w:t>
      </w:r>
      <w:r>
        <w:rPr>
          <w:spacing w:val="11"/>
          <w:sz w:val="24"/>
        </w:rPr>
        <w:t xml:space="preserve"> </w:t>
      </w:r>
      <w:r>
        <w:rPr>
          <w:sz w:val="24"/>
        </w:rPr>
        <w:t>despesas</w:t>
      </w:r>
      <w:r>
        <w:rPr>
          <w:spacing w:val="11"/>
          <w:sz w:val="24"/>
        </w:rPr>
        <w:t xml:space="preserve"> </w:t>
      </w:r>
      <w:r>
        <w:rPr>
          <w:sz w:val="24"/>
        </w:rPr>
        <w:t>diretas</w:t>
      </w:r>
      <w:r>
        <w:rPr>
          <w:spacing w:val="11"/>
          <w:sz w:val="24"/>
        </w:rPr>
        <w:t xml:space="preserve"> </w:t>
      </w:r>
      <w:r>
        <w:rPr>
          <w:spacing w:val="-10"/>
          <w:sz w:val="24"/>
        </w:rPr>
        <w:t>e</w:t>
      </w:r>
    </w:p>
    <w:p w14:paraId="1460E3E1">
      <w:pPr>
        <w:pStyle w:val="7"/>
        <w:spacing w:after="0" w:line="240" w:lineRule="auto"/>
        <w:jc w:val="both"/>
        <w:rPr>
          <w:sz w:val="24"/>
        </w:rPr>
        <w:sectPr>
          <w:pgSz w:w="12240" w:h="15840"/>
          <w:pgMar w:top="1760" w:right="1080" w:bottom="1200" w:left="1440" w:header="0" w:footer="1003" w:gutter="0"/>
          <w:cols w:space="720" w:num="1"/>
        </w:sectPr>
      </w:pPr>
    </w:p>
    <w:p w14:paraId="4D776C63">
      <w:pPr>
        <w:pStyle w:val="5"/>
        <w:spacing w:before="75"/>
        <w:ind w:left="720" w:right="360"/>
      </w:pPr>
      <w:r>
        <w:t>indiretas, benefícios, lucro e todos e quaisquer demais ônus que incidam sobre o escopo do contrato.</w:t>
      </w:r>
    </w:p>
    <w:p w14:paraId="21C5A449">
      <w:pPr>
        <w:pStyle w:val="5"/>
      </w:pPr>
    </w:p>
    <w:p w14:paraId="00467424">
      <w:pPr>
        <w:pStyle w:val="7"/>
        <w:numPr>
          <w:ilvl w:val="1"/>
          <w:numId w:val="4"/>
        </w:numPr>
        <w:tabs>
          <w:tab w:val="left" w:pos="434"/>
        </w:tabs>
        <w:spacing w:before="0" w:after="0" w:line="240" w:lineRule="auto"/>
        <w:ind w:left="0" w:right="355" w:firstLine="0"/>
        <w:jc w:val="both"/>
        <w:rPr>
          <w:sz w:val="24"/>
        </w:rPr>
      </w:pPr>
      <w:r>
        <w:rPr>
          <w:sz w:val="24"/>
        </w:rPr>
        <w:t>O pagamento somente será autorizado depois de efetuado o “atesto” pelo setor de auditoria interna do HMASP, condicionado este ato à verificação da conformidade da Nota Fiscal/Fatura apresentada em relação aos serviços efetivamente prestados e aos materiais empregados.</w:t>
      </w:r>
    </w:p>
    <w:p w14:paraId="13B92F91">
      <w:pPr>
        <w:pStyle w:val="5"/>
      </w:pPr>
    </w:p>
    <w:p w14:paraId="5C22993A">
      <w:pPr>
        <w:pStyle w:val="7"/>
        <w:numPr>
          <w:ilvl w:val="1"/>
          <w:numId w:val="4"/>
        </w:numPr>
        <w:tabs>
          <w:tab w:val="left" w:pos="479"/>
        </w:tabs>
        <w:spacing w:before="0" w:after="0" w:line="240" w:lineRule="auto"/>
        <w:ind w:left="0" w:right="356" w:firstLine="0"/>
        <w:jc w:val="both"/>
        <w:rPr>
          <w:sz w:val="24"/>
        </w:rPr>
      </w:pPr>
      <w:r>
        <w:rPr>
          <w:sz w:val="24"/>
        </w:rPr>
        <w:t>Havendo erro na apresentação da Nota Fiscal/Fatura ou dos documentos pertinentes à contratação, ou, ainda, circunstância que impeça a liquidação da despesa, como por exemplo, obrigação financeira pendente, decorrente de penalidade imposta ou inadimplência, o pagamento ficará</w:t>
      </w:r>
      <w:r>
        <w:rPr>
          <w:spacing w:val="-2"/>
          <w:sz w:val="24"/>
        </w:rPr>
        <w:t xml:space="preserve"> </w:t>
      </w:r>
      <w:r>
        <w:rPr>
          <w:sz w:val="24"/>
        </w:rPr>
        <w:t>sobrestado</w:t>
      </w:r>
      <w:r>
        <w:rPr>
          <w:spacing w:val="-2"/>
          <w:sz w:val="24"/>
        </w:rPr>
        <w:t xml:space="preserve"> </w:t>
      </w:r>
      <w:r>
        <w:rPr>
          <w:sz w:val="24"/>
        </w:rPr>
        <w:t>até</w:t>
      </w:r>
      <w:r>
        <w:rPr>
          <w:spacing w:val="-2"/>
          <w:sz w:val="24"/>
        </w:rPr>
        <w:t xml:space="preserve"> </w:t>
      </w:r>
      <w:r>
        <w:rPr>
          <w:sz w:val="24"/>
        </w:rPr>
        <w:t>que a</w:t>
      </w:r>
      <w:r>
        <w:rPr>
          <w:spacing w:val="-2"/>
          <w:sz w:val="24"/>
        </w:rPr>
        <w:t xml:space="preserve"> </w:t>
      </w:r>
      <w:r>
        <w:rPr>
          <w:sz w:val="24"/>
        </w:rPr>
        <w:t>CONSIGNANTE</w:t>
      </w:r>
      <w:r>
        <w:rPr>
          <w:spacing w:val="-2"/>
          <w:sz w:val="24"/>
        </w:rPr>
        <w:t xml:space="preserve"> </w:t>
      </w:r>
      <w:r>
        <w:rPr>
          <w:sz w:val="24"/>
        </w:rPr>
        <w:t>providencie as</w:t>
      </w:r>
      <w:r>
        <w:rPr>
          <w:spacing w:val="-1"/>
          <w:sz w:val="24"/>
        </w:rPr>
        <w:t xml:space="preserve"> </w:t>
      </w:r>
      <w:r>
        <w:rPr>
          <w:sz w:val="24"/>
        </w:rPr>
        <w:t>medidas saneadoras.</w:t>
      </w:r>
      <w:r>
        <w:rPr>
          <w:spacing w:val="-1"/>
          <w:sz w:val="24"/>
        </w:rPr>
        <w:t xml:space="preserve"> </w:t>
      </w:r>
      <w:r>
        <w:rPr>
          <w:sz w:val="24"/>
        </w:rPr>
        <w:t>Nesta</w:t>
      </w:r>
      <w:r>
        <w:rPr>
          <w:spacing w:val="-2"/>
          <w:sz w:val="24"/>
        </w:rPr>
        <w:t xml:space="preserve"> </w:t>
      </w:r>
      <w:r>
        <w:rPr>
          <w:sz w:val="24"/>
        </w:rPr>
        <w:t>hipótese, o prazo para pagamento iniciar-se-á após a comprovação da regularização da situação, não acarretando qualquer ônus para a CONSIGNATÁRIA.</w:t>
      </w:r>
    </w:p>
    <w:p w14:paraId="5FDD0F0D">
      <w:pPr>
        <w:pStyle w:val="5"/>
      </w:pPr>
    </w:p>
    <w:p w14:paraId="3B04552A">
      <w:pPr>
        <w:pStyle w:val="5"/>
        <w:spacing w:before="6"/>
      </w:pPr>
    </w:p>
    <w:p w14:paraId="0C6039D9">
      <w:pPr>
        <w:pStyle w:val="2"/>
        <w:jc w:val="both"/>
      </w:pPr>
      <w:r>
        <w:t>CLÁUSULA</w:t>
      </w:r>
      <w:r>
        <w:rPr>
          <w:spacing w:val="57"/>
        </w:rPr>
        <w:t xml:space="preserve"> </w:t>
      </w:r>
      <w:r>
        <w:t>SEXTA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 xml:space="preserve">DAS </w:t>
      </w:r>
      <w:r>
        <w:rPr>
          <w:spacing w:val="-2"/>
        </w:rPr>
        <w:t>ALTERAÇÕES</w:t>
      </w:r>
    </w:p>
    <w:p w14:paraId="1248CCA5">
      <w:pPr>
        <w:pStyle w:val="5"/>
        <w:spacing w:before="271"/>
        <w:ind w:right="363"/>
        <w:jc w:val="both"/>
      </w:pPr>
      <w:r>
        <w:t>Quaisquer alterações ou revisões do objeto e obrigações estabelecidas neste termo deverão ser formalizadas mediante lavratura de correspondente Termo Aditivo, resultante do consenso entre as partes.</w:t>
      </w:r>
    </w:p>
    <w:p w14:paraId="1F7745E6">
      <w:pPr>
        <w:pStyle w:val="5"/>
      </w:pPr>
    </w:p>
    <w:p w14:paraId="480AFDEC">
      <w:pPr>
        <w:pStyle w:val="5"/>
      </w:pPr>
    </w:p>
    <w:p w14:paraId="09FBB45A">
      <w:pPr>
        <w:pStyle w:val="5"/>
        <w:spacing w:before="8"/>
      </w:pPr>
    </w:p>
    <w:p w14:paraId="412ADA6D">
      <w:pPr>
        <w:pStyle w:val="2"/>
        <w:jc w:val="both"/>
      </w:pPr>
      <w:r>
        <w:t>CLÁUSULA</w:t>
      </w:r>
      <w:r>
        <w:rPr>
          <w:spacing w:val="-1"/>
        </w:rPr>
        <w:t xml:space="preserve"> </w:t>
      </w:r>
      <w:r>
        <w:t>QUINTA -</w:t>
      </w:r>
      <w:r>
        <w:rPr>
          <w:spacing w:val="-1"/>
        </w:rPr>
        <w:t xml:space="preserve"> </w:t>
      </w:r>
      <w:r>
        <w:t xml:space="preserve">DO </w:t>
      </w:r>
      <w:r>
        <w:rPr>
          <w:spacing w:val="-4"/>
        </w:rPr>
        <w:t>FORO</w:t>
      </w:r>
    </w:p>
    <w:p w14:paraId="479348B9">
      <w:pPr>
        <w:pStyle w:val="5"/>
        <w:spacing w:before="235" w:line="276" w:lineRule="auto"/>
        <w:ind w:right="354"/>
        <w:jc w:val="both"/>
      </w:pPr>
      <w:r>
        <w:t xml:space="preserve">Quaisquer dúvidas ou questões oriundas da execução do presente termo </w:t>
      </w:r>
      <w:r>
        <w:rPr>
          <w:b/>
        </w:rPr>
        <w:t xml:space="preserve">de Minuta de Fornecimento em Consignação e Sob Demanda de Órteses, Próteses e Materiais Especiais (OPME) </w:t>
      </w:r>
      <w:r>
        <w:t>e que não forem passíveis de solução amigável, serão dirimidas em juízo, no foro da Justiça Federal de São Paulo, Capital. E, por estarem de acordo, depois de lido e achado conforme, assinam o presente contrato em 04 (quatro) vias de igual teor e forma, pelas partes supramencionadas, na presença das testemunhas abaixo, rubricadas as páginas precedentes para que surta seus efeitos jurídicos, obrigando-se por si e seus sucessores.</w:t>
      </w:r>
    </w:p>
    <w:p w14:paraId="61E28F88">
      <w:pPr>
        <w:pStyle w:val="5"/>
      </w:pPr>
    </w:p>
    <w:p w14:paraId="55D2B6E6">
      <w:pPr>
        <w:pStyle w:val="5"/>
        <w:spacing w:before="167"/>
      </w:pPr>
    </w:p>
    <w:p w14:paraId="387BA08A">
      <w:pPr>
        <w:pStyle w:val="5"/>
        <w:tabs>
          <w:tab w:val="left" w:pos="3258"/>
        </w:tabs>
        <w:jc w:val="both"/>
      </w:pPr>
      <w:r>
        <w:t xml:space="preserve">São Paulo, SP, </w:t>
      </w:r>
      <w:r>
        <w:rPr>
          <w:spacing w:val="76"/>
          <w:u w:val="single"/>
        </w:rPr>
        <w:t xml:space="preserve">    </w:t>
      </w:r>
      <w:r>
        <w:t xml:space="preserve">de </w:t>
      </w:r>
      <w:r>
        <w:rPr>
          <w:u w:val="single"/>
        </w:rPr>
        <w:tab/>
      </w:r>
      <w:r>
        <w:t>de</w:t>
      </w:r>
      <w:r>
        <w:rPr>
          <w:spacing w:val="-3"/>
        </w:rPr>
        <w:t xml:space="preserve"> </w:t>
      </w:r>
      <w:r>
        <w:t>20</w:t>
      </w:r>
      <w:r>
        <w:rPr>
          <w:spacing w:val="60"/>
          <w:u w:val="single"/>
        </w:rPr>
        <w:t xml:space="preserve">  </w:t>
      </w:r>
      <w:r>
        <w:rPr>
          <w:spacing w:val="-10"/>
        </w:rPr>
        <w:t>.</w:t>
      </w:r>
    </w:p>
    <w:p w14:paraId="56FC6B69">
      <w:pPr>
        <w:pStyle w:val="5"/>
        <w:rPr>
          <w:sz w:val="20"/>
        </w:rPr>
      </w:pPr>
    </w:p>
    <w:p w14:paraId="17F80F32">
      <w:pPr>
        <w:pStyle w:val="5"/>
        <w:rPr>
          <w:sz w:val="20"/>
        </w:rPr>
      </w:pPr>
    </w:p>
    <w:p w14:paraId="30A85498">
      <w:pPr>
        <w:pStyle w:val="5"/>
        <w:rPr>
          <w:sz w:val="20"/>
        </w:rPr>
      </w:pPr>
    </w:p>
    <w:p w14:paraId="0B54416A">
      <w:pPr>
        <w:pStyle w:val="5"/>
        <w:spacing w:before="42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2019300</wp:posOffset>
                </wp:positionH>
                <wp:positionV relativeFrom="paragraph">
                  <wp:posOffset>187960</wp:posOffset>
                </wp:positionV>
                <wp:extent cx="3734435" cy="1270"/>
                <wp:effectExtent l="0" t="0" r="0" b="0"/>
                <wp:wrapTopAndBottom/>
                <wp:docPr id="3" name="Graphic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344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734435">
                              <a:moveTo>
                                <a:pt x="0" y="0"/>
                              </a:moveTo>
                              <a:lnTo>
                                <a:pt x="3734181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" o:spid="_x0000_s1026" o:spt="100" style="position:absolute;left:0pt;margin-left:159pt;margin-top:14.8pt;height:0.1pt;width:294.05pt;mso-position-horizontal-relative:page;mso-wrap-distance-bottom:0pt;mso-wrap-distance-top:0pt;z-index:-251655168;mso-width-relative:page;mso-height-relative:page;" filled="f" stroked="t" coordsize="3734435,1" o:gfxdata="UEsDBAoAAAAAAIdO4kAAAAAAAAAAAAAAAAAEAAAAZHJzL1BLAwQUAAAACACHTuJAOfu4i9gAAAAJ&#10;AQAADwAAAGRycy9kb3ducmV2LnhtbE2PzW6DMBCE75X6DtZW6q2xIQoCgsmhUlOpp/wdcnTwBkjx&#10;GmED6dvXObXH2RnNflNs7qZjEw6utSQhWghgSJXVLdUSTsePtxSY84q06iyhhB90sCmfnwqVazvT&#10;HqeDr1koIZcrCY33fc65qxo0yi1sjxS8qx2M8kEONdeDmkO56XgsRMKNail8aFSP7w1W34fRSNie&#10;b7v95/Y2f+n4OK6Wo52y+Szl60sk1sA83v1fGB74AR3KwHSxI2nHOgnLKA1bvIQ4S4CFQCaSCNjl&#10;cUiBlwX/v6D8BVBLAwQUAAAACACHTuJAL+CkJBUCAAB6BAAADgAAAGRycy9lMm9Eb2MueG1srVTB&#10;jtowEL1X6j9YvpcQ2LIIEVbVol1VqtqVdvsBjuMQS47tzhgCf9+xkwBLL3soh/DsmTzPmzfO+uHY&#10;GnZQgNrZgueTKWfKSldpuyv477enL0vOMAhbCeOsKvhJIX/YfP607vxKzVzjTKWAEYnFVecL3oTg&#10;V1mGslGtwInzylKwdtCKQEvYZRWIjthbk82m00XWOag8OKkQaXfbB/nACB8hdHWtpdo6uW+VDT0r&#10;KCMCScJGe+SbVG1dKxl+1TWqwEzBSWlITzqEcBmf2WYtVjsQvtFyKEF8pIQbTa3Qlg49U21FEGwP&#10;+h+qVktw6Oowka7NeiGpI6Qin9705rURXiUt1Gr056bj/6OVPw8vwHRV8DlnVrRk+PPQjXlsTudx&#10;RTmv/gWGFRKMSo81tPGfNLBjaujp3FB1DEzS5vx+fnc3/8qZpFg+u0/9zi7vyj2GZ+USjzj8wNDb&#10;UY1INCOSRztCIFOjnSbZGTgjOyHZWfZ2ehHie7G4CFl3KSTute6g3lyKhpvKqbRL1NjrrCglX+ac&#10;jSopt88gEI/ZrAeQjiZ8Lc7YWMUiXy7SlKAzunrSxsQqEHblowF2EHFG0y/qIIZ3aR4wbAU2fV4K&#10;DWnGUnY0qrcmotJVJ/K1IysLjn/2AhRn5rulyYm3YAQwgnIEEMyjS3cllmbdt31wtY6+pBN63mFB&#10;I5nKHK5PnPnrdcq6fDI2f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5+7iL2AAAAAkBAAAPAAAA&#10;AAAAAAEAIAAAACIAAABkcnMvZG93bnJldi54bWxQSwECFAAUAAAACACHTuJAL+CkJBUCAAB6BAAA&#10;DgAAAAAAAAABACAAAAAnAQAAZHJzL2Uyb0RvYy54bWxQSwUGAAAAAAYABgBZAQAArgUAAAAA&#10;" path="m0,0l3734181,0e">
                <v:fill on="f" focussize="0,0"/>
                <v:stroke weight="0.48708661417322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28620197">
      <w:pPr>
        <w:spacing w:before="2"/>
        <w:ind w:left="5" w:right="359" w:firstLine="0"/>
        <w:jc w:val="center"/>
        <w:rPr>
          <w:b/>
          <w:sz w:val="22"/>
        </w:rPr>
      </w:pPr>
      <w:r>
        <w:rPr>
          <w:color w:val="FF0000"/>
          <w:sz w:val="22"/>
        </w:rPr>
        <w:t>TC</w:t>
      </w:r>
      <w:r>
        <w:rPr>
          <w:color w:val="FF0000"/>
          <w:spacing w:val="-4"/>
          <w:sz w:val="22"/>
        </w:rPr>
        <w:t xml:space="preserve"> </w:t>
      </w:r>
      <w:r>
        <w:rPr>
          <w:color w:val="FF0000"/>
          <w:sz w:val="22"/>
        </w:rPr>
        <w:t>Com</w:t>
      </w:r>
      <w:r>
        <w:rPr>
          <w:color w:val="FF0000"/>
          <w:spacing w:val="-5"/>
          <w:sz w:val="22"/>
        </w:rPr>
        <w:t xml:space="preserve"> </w:t>
      </w:r>
      <w:r>
        <w:rPr>
          <w:color w:val="FF0000"/>
          <w:sz w:val="22"/>
        </w:rPr>
        <w:t>PABLO</w:t>
      </w:r>
      <w:r>
        <w:rPr>
          <w:color w:val="FF0000"/>
          <w:spacing w:val="-4"/>
          <w:sz w:val="22"/>
        </w:rPr>
        <w:t xml:space="preserve"> </w:t>
      </w:r>
      <w:r>
        <w:rPr>
          <w:color w:val="FF0000"/>
          <w:sz w:val="22"/>
        </w:rPr>
        <w:t>LUIZ</w:t>
      </w:r>
      <w:r>
        <w:rPr>
          <w:color w:val="FF0000"/>
          <w:spacing w:val="-3"/>
          <w:sz w:val="22"/>
        </w:rPr>
        <w:t xml:space="preserve"> </w:t>
      </w:r>
      <w:r>
        <w:rPr>
          <w:color w:val="FF0000"/>
          <w:sz w:val="22"/>
        </w:rPr>
        <w:t>QUEIROZ</w:t>
      </w:r>
      <w:r>
        <w:rPr>
          <w:color w:val="FF0000"/>
          <w:spacing w:val="-5"/>
          <w:sz w:val="22"/>
        </w:rPr>
        <w:t xml:space="preserve"> </w:t>
      </w:r>
      <w:r>
        <w:rPr>
          <w:color w:val="FF0000"/>
          <w:sz w:val="22"/>
        </w:rPr>
        <w:t>FUZARO</w:t>
      </w:r>
      <w:r>
        <w:rPr>
          <w:color w:val="FF0000"/>
          <w:spacing w:val="-1"/>
          <w:sz w:val="22"/>
        </w:rPr>
        <w:t xml:space="preserve"> </w:t>
      </w:r>
      <w:r>
        <w:rPr>
          <w:b/>
          <w:color w:val="FF0000"/>
          <w:spacing w:val="-2"/>
          <w:sz w:val="22"/>
        </w:rPr>
        <w:t>CHIARINOTTI</w:t>
      </w:r>
    </w:p>
    <w:p w14:paraId="5A11899D">
      <w:pPr>
        <w:pStyle w:val="5"/>
        <w:spacing w:before="38" w:line="276" w:lineRule="auto"/>
        <w:ind w:left="3548" w:right="3907"/>
        <w:jc w:val="center"/>
      </w:pPr>
      <w:r>
        <w:t>Ordenador</w:t>
      </w:r>
      <w:r>
        <w:rPr>
          <w:spacing w:val="-15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Despesas CPF/MF nº...</w:t>
      </w:r>
    </w:p>
    <w:p w14:paraId="71775291">
      <w:pPr>
        <w:pStyle w:val="5"/>
        <w:spacing w:line="275" w:lineRule="exact"/>
        <w:ind w:right="361"/>
        <w:jc w:val="center"/>
      </w:pPr>
      <w:r>
        <w:t>Idt</w:t>
      </w:r>
      <w:r>
        <w:rPr>
          <w:spacing w:val="-2"/>
        </w:rPr>
        <w:t xml:space="preserve"> </w:t>
      </w:r>
      <w:r>
        <w:t>nº</w:t>
      </w:r>
      <w:r>
        <w:rPr>
          <w:spacing w:val="-2"/>
        </w:rPr>
        <w:t xml:space="preserve"> </w:t>
      </w:r>
      <w:r>
        <w:rPr>
          <w:spacing w:val="-5"/>
        </w:rPr>
        <w:t>...</w:t>
      </w:r>
    </w:p>
    <w:p w14:paraId="27E0F3FF">
      <w:pPr>
        <w:pStyle w:val="5"/>
        <w:spacing w:before="43"/>
        <w:ind w:right="358"/>
        <w:jc w:val="center"/>
      </w:pPr>
      <w:r>
        <w:rPr>
          <w:color w:val="000009"/>
          <w:spacing w:val="-2"/>
        </w:rPr>
        <w:t>COMODATÁRIA</w:t>
      </w:r>
    </w:p>
    <w:p w14:paraId="7CA809A2">
      <w:pPr>
        <w:pStyle w:val="5"/>
        <w:spacing w:after="0"/>
        <w:jc w:val="center"/>
        <w:sectPr>
          <w:pgSz w:w="12240" w:h="15840"/>
          <w:pgMar w:top="1760" w:right="1080" w:bottom="1200" w:left="1440" w:header="0" w:footer="1003" w:gutter="0"/>
          <w:cols w:space="720" w:num="1"/>
        </w:sectPr>
      </w:pPr>
    </w:p>
    <w:p w14:paraId="2DB8911B">
      <w:pPr>
        <w:pStyle w:val="5"/>
        <w:rPr>
          <w:sz w:val="20"/>
        </w:rPr>
      </w:pPr>
    </w:p>
    <w:p w14:paraId="34CA6E44">
      <w:pPr>
        <w:pStyle w:val="5"/>
        <w:rPr>
          <w:sz w:val="20"/>
        </w:rPr>
      </w:pPr>
    </w:p>
    <w:p w14:paraId="7B6622C6">
      <w:pPr>
        <w:pStyle w:val="5"/>
        <w:rPr>
          <w:sz w:val="20"/>
        </w:rPr>
      </w:pPr>
    </w:p>
    <w:p w14:paraId="6E27A77D">
      <w:pPr>
        <w:pStyle w:val="5"/>
        <w:spacing w:before="45" w:after="1"/>
        <w:rPr>
          <w:sz w:val="20"/>
        </w:rPr>
      </w:pPr>
    </w:p>
    <w:p w14:paraId="7A875BFE">
      <w:pPr>
        <w:pStyle w:val="5"/>
        <w:spacing w:line="20" w:lineRule="exact"/>
        <w:ind w:left="1380"/>
        <w:rPr>
          <w:sz w:val="2"/>
        </w:rPr>
      </w:pPr>
      <w:r>
        <w:rPr>
          <w:sz w:val="2"/>
        </w:rPr>
        <mc:AlternateContent>
          <mc:Choice Requires="wpg">
            <w:drawing>
              <wp:inline distT="0" distB="0" distL="0" distR="0">
                <wp:extent cx="4191000" cy="6350"/>
                <wp:effectExtent l="9525" t="0" r="0" b="3175"/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91000" cy="6350"/>
                          <a:chOff x="0" y="0"/>
                          <a:chExt cx="4191000" cy="6350"/>
                        </a:xfrm>
                      </wpg:grpSpPr>
                      <wps:wsp>
                        <wps:cNvPr id="5" name="Graphic 5"/>
                        <wps:cNvSpPr/>
                        <wps:spPr>
                          <a:xfrm>
                            <a:off x="0" y="3093"/>
                            <a:ext cx="4191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00">
                                <a:moveTo>
                                  <a:pt x="0" y="0"/>
                                </a:moveTo>
                                <a:lnTo>
                                  <a:pt x="4191000" y="0"/>
                                </a:lnTo>
                              </a:path>
                            </a:pathLst>
                          </a:custGeom>
                          <a:ln w="618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4" o:spid="_x0000_s1026" o:spt="203" style="height:0.5pt;width:330pt;" coordsize="4191000,6350" o:gfxdata="UEsDBAoAAAAAAIdO4kAAAAAAAAAAAAAAAAAEAAAAZHJzL1BLAwQUAAAACACHTuJAovoJF9IAAAAD&#10;AQAADwAAAGRycy9kb3ducmV2LnhtbE2PQUvDQBCF74L/YRnBm92NYpCYTZGinopgK4i3aXaahGZn&#10;Q3abtP/e0YteBh7v8eZ75fLkezXRGLvAFrKFAUVcB9dxY+Fj+3LzAComZId9YLJwpgjL6vKixMKF&#10;md9p2qRGSQnHAi20KQ2F1rFuyWNchIFYvH0YPSaRY6PdiLOU+17fGpNrjx3LhxYHWrVUHzZHb+F1&#10;xvnpLnue1of96vy1vX/7XGdk7fVVZh5BJTqlvzD84As6VMK0C0d2UfUWZEj6veLluRG5k5ABXZX6&#10;P3v1DVBLAwQUAAAACACHTuJAOKjUrmECAACnBQAADgAAAGRycy9lMm9Eb2MueG1spVTbbhshEH2v&#10;1H9AvNe7vjZZeR1VcWNVqtpIST8As+xFYoEO2Ov8fQfYXSdOW0WtH9YHZpjLmQPrm1MryVGAbbTK&#10;6XSSUiIU10Wjqpz+eLz7cEWJdUwVTGolcvokLL3ZvH+37kwmZrrWshBAMIiyWWdyWjtnsiSxvBYt&#10;sxNthEJjqaFlDpdQJQWwDqO3Mpml6SrpNBQGNBfW4u42GmkfEd4SUJdlw8VW80MrlItRQUjmsCVb&#10;N8bSTai2LAV338vSCkdkTrFTF76YBPHef5PNmmUVMFM3vC+BvaWEi55a1ihMOobaMsfIAZpXodqG&#10;g7a6dBOu2yQ2EhjBLqbpBTc70AcTeqmyrjIj6TioC9b/OSz/drwH0hQ5XVCiWIsDD1nJwlPTmSpD&#10;jx2YB3MP/UYVV77bUwmt/8c+yCmQ+jSSKk6OcNxcTK+naYp8c7St5suec17jYF4d4vXnvx1LhpSJ&#10;r2wspDMoRXvmx/4fPw81MyLQbn33PT/LMz9RLcvIUPAZ6bGZRab+yM08vZ5Hzf2WnunsY6Bn7JNl&#10;/GDdTuhAMzt+tS4qthgQqwfET2qAgLr3ipdB8Y4SVDwExe9jdsOcP+fr9JB05zn5vVYfxaMOVncx&#10;IyztbJXqudc46UEE6Bs9EPg0m3UPQmrEz5uTylexml6twkWyWjbFXSOlr8JCtb+VQI7MX+Pw831g&#10;hBduBqzbMltHv2Dq3aRCby+TOB2P9rp4wtF2ePdzan8eGAhK5BeF4vEPxQBgAPsBgJO3OjwnvjSl&#10;Px2cLhs/l5Ahxu0XqMqAwv1F9OKBeL4OXuf3dfML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ovoJ&#10;F9IAAAADAQAADwAAAAAAAAABACAAAAAiAAAAZHJzL2Rvd25yZXYueG1sUEsBAhQAFAAAAAgAh07i&#10;QDio1K5hAgAApwUAAA4AAAAAAAAAAQAgAAAAIQEAAGRycy9lMm9Eb2MueG1sUEsFBgAAAAAGAAYA&#10;WQEAAPQFAAAAAA==&#10;">
                <o:lock v:ext="edit" aspectratio="f"/>
                <v:shape id="Graphic 5" o:spid="_x0000_s1026" o:spt="100" style="position:absolute;left:0;top:3093;height:1270;width:4191000;" filled="f" stroked="t" coordsize="4191000,1" o:gfxdata="UEsDBAoAAAAAAIdO4kAAAAAAAAAAAAAAAAAEAAAAZHJzL1BLAwQUAAAACACHTuJAjRY5M7YAAADa&#10;AAAADwAAAGRycy9kb3ducmV2LnhtbEWPwQrCMBBE74L/EFbwZlMFRarRg1AQb1UPeluatS02m5JE&#10;rX9vBMHjMDNvmPW2N614kvONZQXTJAVBXFrdcKXgfMonSxA+IGtsLZOCN3nYboaDNWbavrig5zFU&#10;IkLYZ6igDqHLpPRlTQZ9Yjvi6N2sMxiidJXUDl8Rblo5S9OFNNhwXKixo11N5f34MAoKnb8PV3eZ&#10;5d2Vcx0uhWTbKzUeTdMViEB9+Id/7b1WMIfvlXgD5OYD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I0WOTO2AAAA2gAAAA8A&#10;AAAAAAAAAQAgAAAAIgAAAGRycy9kb3ducmV2LnhtbFBLAQIUABQAAAAIAIdO4kAzLwWeOwAAADkA&#10;AAAQAAAAAAAAAAEAIAAAAAUBAABkcnMvc2hhcGV4bWwueG1sUEsFBgAAAAAGAAYAWwEAAK8DAAAA&#10;AA==&#10;" path="m0,0l4191000,0e">
                  <v:fill on="f" focussize="0,0"/>
                  <v:stroke weight="0.487086614173228pt" color="#000000" joinstyle="round"/>
                  <v:imagedata o:title=""/>
                  <o:lock v:ext="edit" aspectratio="f"/>
                  <v:textbox inset="0mm,0mm,0mm,0mm"/>
                </v:shape>
                <w10:wrap type="none"/>
                <w10:anchorlock/>
              </v:group>
            </w:pict>
          </mc:Fallback>
        </mc:AlternateContent>
      </w:r>
    </w:p>
    <w:p w14:paraId="5740B4F5">
      <w:pPr>
        <w:pStyle w:val="5"/>
        <w:spacing w:after="0" w:line="20" w:lineRule="exact"/>
        <w:rPr>
          <w:sz w:val="2"/>
        </w:rPr>
        <w:sectPr>
          <w:pgSz w:w="12240" w:h="15840"/>
          <w:pgMar w:top="1820" w:right="1080" w:bottom="1200" w:left="1440" w:header="0" w:footer="1003" w:gutter="0"/>
          <w:cols w:space="720" w:num="1"/>
        </w:sectPr>
      </w:pPr>
    </w:p>
    <w:p w14:paraId="4A59DC45">
      <w:pPr>
        <w:pStyle w:val="5"/>
      </w:pPr>
    </w:p>
    <w:p w14:paraId="2FF4B6B7">
      <w:pPr>
        <w:pStyle w:val="5"/>
      </w:pPr>
    </w:p>
    <w:p w14:paraId="7F00E998">
      <w:pPr>
        <w:pStyle w:val="5"/>
      </w:pPr>
    </w:p>
    <w:p w14:paraId="54799EC7">
      <w:pPr>
        <w:pStyle w:val="5"/>
      </w:pPr>
    </w:p>
    <w:p w14:paraId="788EF5F5">
      <w:pPr>
        <w:pStyle w:val="5"/>
        <w:spacing w:before="234"/>
      </w:pPr>
    </w:p>
    <w:p w14:paraId="7CA6D840">
      <w:pPr>
        <w:pStyle w:val="5"/>
        <w:rPr>
          <w:b/>
        </w:rPr>
      </w:pPr>
      <w:r>
        <w:rPr>
          <w:spacing w:val="-2"/>
          <w:u w:val="single"/>
        </w:rPr>
        <w:t>TESTEMUNHAS</w:t>
      </w:r>
      <w:r>
        <w:rPr>
          <w:b/>
          <w:spacing w:val="-2"/>
        </w:rPr>
        <w:t>:</w:t>
      </w:r>
    </w:p>
    <w:p w14:paraId="5919195C">
      <w:pPr>
        <w:spacing w:before="25" w:line="280" w:lineRule="auto"/>
        <w:ind w:left="0" w:right="3145" w:firstLine="496"/>
        <w:jc w:val="left"/>
        <w:rPr>
          <w:b/>
          <w:sz w:val="24"/>
        </w:rPr>
      </w:pPr>
      <w:r>
        <w:br w:type="column"/>
      </w:r>
      <w:r>
        <w:rPr>
          <w:sz w:val="24"/>
        </w:rPr>
        <w:t>NOME DA EMPRESA</w:t>
      </w:r>
      <w:r>
        <w:rPr>
          <w:b/>
          <w:sz w:val="24"/>
        </w:rPr>
        <w:t>. NOME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REPRESENTANTE</w:t>
      </w:r>
    </w:p>
    <w:p w14:paraId="715AE3CE">
      <w:pPr>
        <w:pStyle w:val="5"/>
        <w:spacing w:line="276" w:lineRule="auto"/>
        <w:ind w:left="626" w:right="3998"/>
        <w:jc w:val="center"/>
      </w:pPr>
      <w:r>
        <w:rPr>
          <w:spacing w:val="-2"/>
        </w:rPr>
        <w:t xml:space="preserve">Cargo/função </w:t>
      </w:r>
      <w:r>
        <w:t xml:space="preserve">CPF/MF nº. </w:t>
      </w:r>
      <w:r>
        <w:rPr>
          <w:spacing w:val="-2"/>
        </w:rPr>
        <w:t>COMODANTE</w:t>
      </w:r>
    </w:p>
    <w:p w14:paraId="6C4ACADB">
      <w:pPr>
        <w:pStyle w:val="5"/>
        <w:spacing w:after="0" w:line="276" w:lineRule="auto"/>
        <w:jc w:val="center"/>
        <w:sectPr>
          <w:type w:val="continuous"/>
          <w:pgSz w:w="12240" w:h="15840"/>
          <w:pgMar w:top="1820" w:right="1080" w:bottom="1200" w:left="1440" w:header="0" w:footer="1003" w:gutter="0"/>
          <w:cols w:equalWidth="0" w:num="2">
            <w:col w:w="1840" w:space="1172"/>
            <w:col w:w="6708"/>
          </w:cols>
        </w:sectPr>
      </w:pPr>
    </w:p>
    <w:p w14:paraId="2C04F029">
      <w:pPr>
        <w:spacing w:before="41"/>
        <w:ind w:left="0" w:right="0" w:firstLine="0"/>
        <w:jc w:val="left"/>
        <w:rPr>
          <w:i/>
          <w:sz w:val="24"/>
        </w:rPr>
      </w:pPr>
      <w:r>
        <w:rPr>
          <w:i/>
          <w:sz w:val="24"/>
        </w:rPr>
        <w:t>(Fiscais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de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Contrato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nomeados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em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Boletim</w:t>
      </w:r>
      <w:r>
        <w:rPr>
          <w:i/>
          <w:spacing w:val="2"/>
          <w:sz w:val="24"/>
        </w:rPr>
        <w:t xml:space="preserve"> </w:t>
      </w:r>
      <w:r>
        <w:rPr>
          <w:i/>
          <w:spacing w:val="-2"/>
          <w:sz w:val="24"/>
        </w:rPr>
        <w:t>Interno)</w:t>
      </w:r>
    </w:p>
    <w:p w14:paraId="4AA56EAF">
      <w:pPr>
        <w:pStyle w:val="5"/>
        <w:spacing w:before="58"/>
        <w:rPr>
          <w:i/>
          <w:sz w:val="20"/>
        </w:rPr>
      </w:pPr>
      <w:r>
        <w:rPr>
          <w:i/>
          <w:sz w:val="20"/>
        </w:rPr>
        <mc:AlternateContent>
          <mc:Choice Requires="wps">
            <w:drawing>
              <wp:anchor distT="0" distB="0" distL="0" distR="0" simplePos="0" relativeHeight="251662336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198120</wp:posOffset>
                </wp:positionV>
                <wp:extent cx="4191635" cy="1270"/>
                <wp:effectExtent l="0" t="0" r="0" b="0"/>
                <wp:wrapTopAndBottom/>
                <wp:docPr id="6" name="Graphic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6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191635">
                              <a:moveTo>
                                <a:pt x="0" y="0"/>
                              </a:moveTo>
                              <a:lnTo>
                                <a:pt x="4191584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6" o:spid="_x0000_s1026" o:spt="100" style="position:absolute;left:0pt;margin-left:72pt;margin-top:15.6pt;height:0.1pt;width:330.05pt;mso-position-horizontal-relative:page;mso-wrap-distance-bottom:0pt;mso-wrap-distance-top:0pt;z-index:-251654144;mso-width-relative:page;mso-height-relative:page;" filled="f" stroked="t" coordsize="4191635,1" o:gfxdata="UEsDBAoAAAAAAIdO4kAAAAAAAAAAAAAAAAAEAAAAZHJzL1BLAwQUAAAACACHTuJA4fq3B9cAAAAJ&#10;AQAADwAAAGRycy9kb3ducmV2LnhtbE2PS0/DMBCE70j8B2uRuCDquERVlcapAKkHbrQEzm68eajx&#10;OsTuI/+e7YkeZ3Y0+02+vrhenHAMnScNapaAQKq87ajRUH5tnpcgQjRkTe8JNUwYYF3c3+Ums/5M&#10;WzztYiO4hEJmNLQxDpmUoWrRmTDzAxLfaj86E1mOjbSjOXO56+U8SRbSmY74Q2sGfG+xOuyOTsPP&#10;VNZbVIu371LWGzV9fP4+xVetHx9UsgIR8RL/w3DFZ3QomGnvj2SD6FmnKW+JGl7UHAQHlkmqQOyv&#10;RgqyyOXtguIPUEsDBBQAAAAIAIdO4kBUczKMFQIAAHoEAAAOAAAAZHJzL2Uyb0RvYy54bWytVMFu&#10;2zAMvQ/YPwi6L46z1kuDOMXQoMWAYSvQ7gMUWY4FyJJGKnHy96NkO0mzSw/NwXkS6Sc+PsrL+0Nr&#10;2F4BamdLnk+mnCkrXaXttuR/Xh+/zDnDIGwljLOq5EeF/H71+dOy8ws1c40zlQJGJBYXnS95E4Jf&#10;ZBnKRrUCJ84rS8HaQSsCLWGbVSA6Ym9NNptOi6xzUHlwUiHS7roP8oER3kPo6lpLtXZy1yobelZQ&#10;RgSShI32yFep2rpWMvyua1SBmZKT0pCedAjhTXxmq6VYbEH4RsuhBPGeEq40tUJbOvREtRZBsB3o&#10;/6haLcGhq8NEujbrhaSOkIp8etWbl0Z4lbRQq9Gfmo4fRyt/7Z+B6arkBWdWtGT409CNIjan87ig&#10;nBf/DMMKCUalhxra+E8a2CE19HhqqDoEJmnzJr/Li6+3nEmK5bNvqd/Z+V25w/CkXOIR+58Yejuq&#10;EYlmRPJgRwhkarTTJDsDZ2QnJDs3vZ1ehPheLC5C1p0LiXut26tXl6LhqnIq7Rw19jIrSrmd33A2&#10;qqTcPoNAPGa1HEA6mvClOGNjFUU+L9KUoDO6etTGxCoQtpsHA2wv4oymX9RBDG/SPGBYC2z6vBQa&#10;0oyl7GhUb01EG1cdydeOrCw5/t0JUJyZH5YmJ96CEcAINiOAYB5cuiuxNOu+74KrdfQlndDzDgsa&#10;yVTmcH3izF+uU9b5k7H6B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OH6twfXAAAACQEAAA8AAAAA&#10;AAAAAQAgAAAAIgAAAGRycy9kb3ducmV2LnhtbFBLAQIUABQAAAAIAIdO4kBUczKMFQIAAHoEAAAO&#10;AAAAAAAAAAEAIAAAACYBAABkcnMvZTJvRG9jLnhtbFBLBQYAAAAABgAGAFkBAACtBQAAAAA=&#10;" path="m0,0l4191584,0e">
                <v:fill on="f" focussize="0,0"/>
                <v:stroke weight="0.48708661417322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76108639">
      <w:pPr>
        <w:pStyle w:val="5"/>
        <w:spacing w:before="41" w:line="278" w:lineRule="auto"/>
        <w:ind w:right="6932"/>
      </w:pPr>
      <w:r>
        <w:t>TESTEMUNHA</w:t>
      </w:r>
      <w:r>
        <w:rPr>
          <w:spacing w:val="-15"/>
        </w:rPr>
        <w:t xml:space="preserve"> </w:t>
      </w:r>
      <w:r>
        <w:t>1–</w:t>
      </w:r>
      <w:r>
        <w:rPr>
          <w:spacing w:val="-15"/>
        </w:rPr>
        <w:t xml:space="preserve"> </w:t>
      </w:r>
      <w:r>
        <w:t xml:space="preserve">P/G </w:t>
      </w:r>
      <w:r>
        <w:rPr>
          <w:spacing w:val="-4"/>
        </w:rPr>
        <w:t>CPF:</w:t>
      </w:r>
    </w:p>
    <w:p w14:paraId="448BCA6F">
      <w:pPr>
        <w:pStyle w:val="5"/>
        <w:spacing w:before="12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simplePos="0" relativeHeight="251662336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168910</wp:posOffset>
                </wp:positionV>
                <wp:extent cx="4191635" cy="1270"/>
                <wp:effectExtent l="0" t="0" r="0" b="0"/>
                <wp:wrapTopAndBottom/>
                <wp:docPr id="7" name="Graphic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6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191635">
                              <a:moveTo>
                                <a:pt x="0" y="0"/>
                              </a:moveTo>
                              <a:lnTo>
                                <a:pt x="4191584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7" o:spid="_x0000_s1026" o:spt="100" style="position:absolute;left:0pt;margin-left:72pt;margin-top:13.3pt;height:0.1pt;width:330.05pt;mso-position-horizontal-relative:page;mso-wrap-distance-bottom:0pt;mso-wrap-distance-top:0pt;z-index:-251654144;mso-width-relative:page;mso-height-relative:page;" filled="f" stroked="t" coordsize="4191635,1" o:gfxdata="UEsDBAoAAAAAAIdO4kAAAAAAAAAAAAAAAAAEAAAAZHJzL1BLAwQUAAAACACHTuJAIQMKGNcAAAAJ&#10;AQAADwAAAGRycy9kb3ducmV2LnhtbE2PS0/DMBCE70j8B2uRuCBqp4qiKMSpAKkHbrQEzm68eYh4&#10;HWL3kX/P9gTHmR3NflNuLm4UJ5zD4ElDslIgkBpvB+o01B/bxxxEiIasGT2hhgUDbKrbm9IU1p9p&#10;h6d97ASXUCiMhj7GqZAyND06E1Z+QuJb62dnIsu5k3Y2Zy53o1wrlUlnBuIPvZnwtcfme390Gr6W&#10;ut1hkr181rLdJsvb+89DfNb6/i5RTyAiXuJfGK74jA4VMx38kWwQI+s05S1RwzrLQHAgV2kC4nA1&#10;cpBVKf8vqH4BUEsDBBQAAAAIAIdO4kC1Z5+8FQIAAHoEAAAOAAAAZHJzL2Uyb0RvYy54bWytVMGO&#10;2jAQvVfqP1i+lxC6CzQirKpFu6pUtSvt9gOM4xBLju3OGAJ/37GTAKWXPZRDePZMnufNG2f1cGwN&#10;OyhA7WzJ88mUM2Wlq7TdlfzX29OnJWcYhK2EcVaV/KSQP6w/flh1vlAz1zhTKWBEYrHofMmbEHyR&#10;ZSgb1QqcOK8sBWsHrQi0hF1WgeiIvTXZbDqdZ52DyoOTCpF2N32QD4zwHkJX11qqjZP7VtnQs4Iy&#10;IpAkbLRHvk7V1rWS4WddowrMlJyUhvSkQwhv4zNbr0SxA+EbLYcSxHtKuNHUCm3p0DPVRgTB9qD/&#10;oWq1BIeuDhPp2qwXkjpCKvLpTW9eG+FV0kKtRn9uOv4/Wvnj8AJMVyVfcGZFS4Y/D91YxOZ0HgvK&#10;efUvMKyQYFR6rKGN/6SBHVNDT+eGqmNgkjbv8i/5/PM9Z5Ji+WyR+p1d3pV7DM/KJR5x+I6ht6Ma&#10;kWhGJI92hECmRjtNsjNwRnZCsnPb2+lFiO/F4iJk3aWQuNe6g3pzKRpuKqfSLlFjr7OilPvlHWej&#10;SsrtMwjEY9arAaSjCV+LMzZWMc+X8zQl6IyunrQxsQqE3fbRADuIOKPpF3UQw19pHjBsBDZ9XgoN&#10;acZSdjSqtyairatO5GtHVpYcf+8FKM7MN0uTE2/BCGAE2xFAMI8u3ZVYmnVf98HVOvqSTuh5hwWN&#10;ZCpzuD5x5q/XKevyyVj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CEDChjXAAAACQEAAA8AAAAA&#10;AAAAAQAgAAAAIgAAAGRycy9kb3ducmV2LnhtbFBLAQIUABQAAAAIAIdO4kC1Z5+8FQIAAHoEAAAO&#10;AAAAAAAAAAEAIAAAACYBAABkcnMvZTJvRG9jLnhtbFBLBQYAAAAABgAGAFkBAACtBQAAAAA=&#10;" path="m0,0l4191584,0e">
                <v:fill on="f" focussize="0,0"/>
                <v:stroke weight="0.48708661417322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2680A103">
      <w:pPr>
        <w:pStyle w:val="5"/>
        <w:spacing w:before="41" w:line="276" w:lineRule="auto"/>
        <w:ind w:right="6932"/>
      </w:pPr>
      <w:r>
        <w:t>TESTEMUNHA</w:t>
      </w:r>
      <w:r>
        <w:rPr>
          <w:spacing w:val="-15"/>
        </w:rPr>
        <w:t xml:space="preserve"> </w:t>
      </w:r>
      <w:r>
        <w:t>2–</w:t>
      </w:r>
      <w:r>
        <w:rPr>
          <w:spacing w:val="-15"/>
        </w:rPr>
        <w:t xml:space="preserve"> </w:t>
      </w:r>
      <w:r>
        <w:t xml:space="preserve">P/G </w:t>
      </w:r>
      <w:r>
        <w:rPr>
          <w:spacing w:val="-4"/>
        </w:rPr>
        <w:t>CPF:</w:t>
      </w:r>
    </w:p>
    <w:sectPr>
      <w:type w:val="continuous"/>
      <w:pgSz w:w="12240" w:h="15840"/>
      <w:pgMar w:top="1820" w:right="1080" w:bottom="1200" w:left="1440" w:header="0" w:footer="1003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1"/>
    <w:family w:val="roman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3BA5D9">
    <w:pPr>
      <w:pStyle w:val="5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6090285</wp:posOffset>
              </wp:positionH>
              <wp:positionV relativeFrom="page">
                <wp:posOffset>9281795</wp:posOffset>
              </wp:positionV>
              <wp:extent cx="782955" cy="165735"/>
              <wp:effectExtent l="0" t="0" r="0" b="0"/>
              <wp:wrapNone/>
              <wp:docPr id="1" name="Text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8295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6831234">
                          <w:pPr>
                            <w:spacing w:before="0" w:line="245" w:lineRule="exact"/>
                            <w:ind w:left="20" w:right="0" w:firstLine="0"/>
                            <w:jc w:val="left"/>
                            <w:rPr>
                              <w:rFonts w:ascii="Calibri" w:hAnsi="Calibri"/>
                              <w:b/>
                              <w:sz w:val="22"/>
                            </w:rPr>
                          </w:pPr>
                          <w:r>
                            <w:rPr>
                              <w:rFonts w:ascii="Calibri" w:hAnsi="Calibri"/>
                              <w:sz w:val="22"/>
                            </w:rPr>
                            <w:t>Página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2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rFonts w:ascii="Calibri" w:hAnsi="Calibri"/>
                              <w:b/>
                              <w:sz w:val="22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hAnsi="Calibri"/>
                              <w:b/>
                              <w:sz w:val="22"/>
                            </w:rPr>
                            <w:fldChar w:fldCharType="separate"/>
                          </w:r>
                          <w:r>
                            <w:rPr>
                              <w:rFonts w:ascii="Calibri" w:hAnsi="Calibri"/>
                              <w:b/>
                              <w:sz w:val="22"/>
                            </w:rPr>
                            <w:t>1</w:t>
                          </w:r>
                          <w:r>
                            <w:rPr>
                              <w:rFonts w:ascii="Calibri" w:hAnsi="Calibri"/>
                              <w:b/>
                              <w:sz w:val="22"/>
                            </w:rPr>
                            <w:fldChar w:fldCharType="end"/>
                          </w:r>
                          <w:r>
                            <w:rPr>
                              <w:rFonts w:ascii="Calibri" w:hAnsi="Calibri"/>
                              <w:b/>
                              <w:spacing w:val="-3"/>
                              <w:sz w:val="2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22"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2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spacing w:val="-10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rFonts w:ascii="Calibri" w:hAnsi="Calibri"/>
                              <w:b/>
                              <w:spacing w:val="-10"/>
                              <w:sz w:val="22"/>
                            </w:rPr>
                            <w:instrText xml:space="preserve"> NUMPAGES </w:instrText>
                          </w:r>
                          <w:r>
                            <w:rPr>
                              <w:rFonts w:ascii="Calibri" w:hAnsi="Calibri"/>
                              <w:b/>
                              <w:spacing w:val="-10"/>
                              <w:sz w:val="22"/>
                            </w:rPr>
                            <w:fldChar w:fldCharType="separate"/>
                          </w:r>
                          <w:r>
                            <w:rPr>
                              <w:rFonts w:ascii="Calibri" w:hAnsi="Calibri"/>
                              <w:b/>
                              <w:spacing w:val="-10"/>
                              <w:sz w:val="22"/>
                            </w:rPr>
                            <w:t>5</w:t>
                          </w:r>
                          <w:r>
                            <w:rPr>
                              <w:rFonts w:ascii="Calibri" w:hAnsi="Calibri"/>
                              <w:b/>
                              <w:spacing w:val="-10"/>
                              <w:sz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1" o:spid="_x0000_s1026" o:spt="202" type="#_x0000_t202" style="position:absolute;left:0pt;margin-left:479.55pt;margin-top:730.85pt;height:13.05pt;width:61.65pt;mso-position-horizontal-relative:page;mso-position-vertical-relative:page;z-index:-251656192;mso-width-relative:page;mso-height-relative:page;" filled="f" stroked="f" coordsize="21600,21600" o:gfxdata="UEsDBAoAAAAAAIdO4kAAAAAAAAAAAAAAAAAEAAAAZHJzL1BLAwQUAAAACACHTuJADCTFdtsAAAAO&#10;AQAADwAAAGRycy9kb3ducmV2LnhtbE2Py07DMBBF90j9B2sqsaN2qpImIU6FEKyQEGlYsHSSaWI1&#10;HofYffD3OKuynLlHd87ku6sZ2Bknpy1JiFYCGFJjW02dhK/q7SEB5ryiVg2WUMIvOtgVi7tcZa29&#10;UInnve9YKCGXKQm992PGuWt6NMqt7IgUsoOdjPJhnDreTuoSys3A10LE3ChN4UKvRnzpsTnuT0bC&#10;8zeVr/rno/4sD6WuqlTQe3yU8n4ZiSdgHq/+BsOsH9ShCE61PVHr2CAhfUyjgIZgE0dbYDMikvUG&#10;WD3vkm0CvMj5/zeKP1BLAwQUAAAACACHTuJAKI1/lLEBAABzAwAADgAAAGRycy9lMm9Eb2MueG1s&#10;rVPBbtswDL0P2D8Iui9OMqTtjDjFtmDDgGEr0O4DZFmKBViiRiqx8/ejbCcduksPu8gUST3yPdLb&#10;+8F34mSQHIRKrhZLKUzQ0LhwqOSvpy/v7qSgpEKjOgimkmdD8n739s22j6VZQwtdY1AwSKCyj5Vs&#10;U4plUZBujVe0gGgCBy2gV4mveCgaVD2j+65YL5c3RQ/YRARtiNi7n4JyRsTXAIK1Tps96KM3IU2o&#10;aDqVmBK1LpLcjd1aa3T6aS2ZJLpKMtM0nlyE7TqfxW6rygOq2Do9t6Be08ILTl65wEWvUHuVlDii&#10;+wfKO41AYNNCgy8mIqMizGK1fKHNY6uiGbmw1BSvotP/g9U/Tg8oXMObIEVQngf+ZIZUwyBWWZw+&#10;Usk5j5Gz0vAJhpw4+4mdmfNg0ecvsxEcZ2nPV2kZS2h23t6tP2w2UmgOrW42t+83GaV4fhyR0lcD&#10;XmSjksiTGwVVp++UptRLCr/LbU3ls5WGeph7qqE5c6s9T7SS9Puo0EjRfQssWR7/xcCLUV8MTN1n&#10;GJckUwnw8ZjAurFyLjHhzpV5FmPv897kYf99H7Oe/5XdH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AwkxXbbAAAADgEAAA8AAAAAAAAAAQAgAAAAIgAAAGRycy9kb3ducmV2LnhtbFBLAQIUABQAAAAI&#10;AIdO4kAojX+UsQEAAHMDAAAOAAAAAAAAAAEAIAAAACoBAABkcnMvZTJvRG9jLnhtbFBLBQYAAAAA&#10;BgAGAFkBAABN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06831234">
                    <w:pPr>
                      <w:spacing w:before="0" w:line="245" w:lineRule="exact"/>
                      <w:ind w:left="20" w:right="0" w:firstLine="0"/>
                      <w:jc w:val="left"/>
                      <w:rPr>
                        <w:rFonts w:ascii="Calibri" w:hAnsi="Calibri"/>
                        <w:b/>
                        <w:sz w:val="22"/>
                      </w:rPr>
                    </w:pPr>
                    <w:r>
                      <w:rPr>
                        <w:rFonts w:ascii="Calibri" w:hAnsi="Calibri"/>
                        <w:sz w:val="22"/>
                      </w:rPr>
                      <w:t>Página</w:t>
                    </w:r>
                    <w:r>
                      <w:rPr>
                        <w:rFonts w:ascii="Calibri" w:hAnsi="Calibri"/>
                        <w:spacing w:val="-2"/>
                        <w:sz w:val="22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sz w:val="22"/>
                      </w:rPr>
                      <w:fldChar w:fldCharType="begin"/>
                    </w:r>
                    <w:r>
                      <w:rPr>
                        <w:rFonts w:ascii="Calibri" w:hAnsi="Calibri"/>
                        <w:b/>
                        <w:sz w:val="22"/>
                      </w:rPr>
                      <w:instrText xml:space="preserve"> PAGE </w:instrText>
                    </w:r>
                    <w:r>
                      <w:rPr>
                        <w:rFonts w:ascii="Calibri" w:hAnsi="Calibri"/>
                        <w:b/>
                        <w:sz w:val="22"/>
                      </w:rPr>
                      <w:fldChar w:fldCharType="separate"/>
                    </w:r>
                    <w:r>
                      <w:rPr>
                        <w:rFonts w:ascii="Calibri" w:hAnsi="Calibri"/>
                        <w:b/>
                        <w:sz w:val="22"/>
                      </w:rPr>
                      <w:t>1</w:t>
                    </w:r>
                    <w:r>
                      <w:rPr>
                        <w:rFonts w:ascii="Calibri" w:hAnsi="Calibri"/>
                        <w:b/>
                        <w:sz w:val="22"/>
                      </w:rPr>
                      <w:fldChar w:fldCharType="end"/>
                    </w:r>
                    <w:r>
                      <w:rPr>
                        <w:rFonts w:ascii="Calibri" w:hAnsi="Calibri"/>
                        <w:b/>
                        <w:spacing w:val="-3"/>
                        <w:sz w:val="22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22"/>
                      </w:rPr>
                      <w:t>de</w:t>
                    </w:r>
                    <w:r>
                      <w:rPr>
                        <w:rFonts w:ascii="Calibri" w:hAnsi="Calibri"/>
                        <w:spacing w:val="-2"/>
                        <w:sz w:val="22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spacing w:val="-10"/>
                        <w:sz w:val="22"/>
                      </w:rPr>
                      <w:fldChar w:fldCharType="begin"/>
                    </w:r>
                    <w:r>
                      <w:rPr>
                        <w:rFonts w:ascii="Calibri" w:hAnsi="Calibri"/>
                        <w:b/>
                        <w:spacing w:val="-10"/>
                        <w:sz w:val="22"/>
                      </w:rPr>
                      <w:instrText xml:space="preserve"> NUMPAGES </w:instrText>
                    </w:r>
                    <w:r>
                      <w:rPr>
                        <w:rFonts w:ascii="Calibri" w:hAnsi="Calibri"/>
                        <w:b/>
                        <w:spacing w:val="-10"/>
                        <w:sz w:val="22"/>
                      </w:rPr>
                      <w:fldChar w:fldCharType="separate"/>
                    </w:r>
                    <w:r>
                      <w:rPr>
                        <w:rFonts w:ascii="Calibri" w:hAnsi="Calibri"/>
                        <w:b/>
                        <w:spacing w:val="-10"/>
                        <w:sz w:val="22"/>
                      </w:rPr>
                      <w:t>5</w:t>
                    </w:r>
                    <w:r>
                      <w:rPr>
                        <w:rFonts w:ascii="Calibri" w:hAnsi="Calibri"/>
                        <w:b/>
                        <w:spacing w:val="-10"/>
                        <w:sz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205925"/>
    <w:multiLevelType w:val="multilevel"/>
    <w:tmpl w:val="BF205925"/>
    <w:lvl w:ilvl="0" w:tentative="0">
      <w:start w:val="5"/>
      <w:numFmt w:val="decimal"/>
      <w:lvlText w:val="%1"/>
      <w:lvlJc w:val="left"/>
      <w:pPr>
        <w:ind w:left="0" w:hanging="480"/>
        <w:jc w:val="left"/>
      </w:pPr>
      <w:rPr>
        <w:rFonts w:hint="default"/>
        <w:lang w:val="pt-PT" w:eastAsia="en-US" w:bidi="ar-SA"/>
      </w:rPr>
    </w:lvl>
    <w:lvl w:ilvl="1" w:tentative="0">
      <w:start w:val="1"/>
      <w:numFmt w:val="decimal"/>
      <w:lvlText w:val="%1.%2."/>
      <w:lvlJc w:val="left"/>
      <w:pPr>
        <w:ind w:left="0" w:hanging="48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2" w:tentative="0">
      <w:start w:val="1"/>
      <w:numFmt w:val="decimal"/>
      <w:lvlText w:val="%1.%2.%3."/>
      <w:lvlJc w:val="left"/>
      <w:pPr>
        <w:ind w:left="720" w:hanging="651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2720" w:hanging="651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3720" w:hanging="651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4720" w:hanging="651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720" w:hanging="651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720" w:hanging="651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720" w:hanging="651"/>
      </w:pPr>
      <w:rPr>
        <w:rFonts w:hint="default"/>
        <w:lang w:val="pt-PT" w:eastAsia="en-US" w:bidi="ar-SA"/>
      </w:rPr>
    </w:lvl>
  </w:abstractNum>
  <w:abstractNum w:abstractNumId="1">
    <w:nsid w:val="CF092B84"/>
    <w:multiLevelType w:val="multilevel"/>
    <w:tmpl w:val="CF092B84"/>
    <w:lvl w:ilvl="0" w:tentative="0">
      <w:start w:val="3"/>
      <w:numFmt w:val="decimal"/>
      <w:lvlText w:val="%1"/>
      <w:lvlJc w:val="left"/>
      <w:pPr>
        <w:ind w:left="0" w:hanging="521"/>
        <w:jc w:val="left"/>
      </w:pPr>
      <w:rPr>
        <w:rFonts w:hint="default"/>
        <w:lang w:val="pt-PT" w:eastAsia="en-US" w:bidi="ar-SA"/>
      </w:rPr>
    </w:lvl>
    <w:lvl w:ilvl="1" w:tentative="0">
      <w:start w:val="1"/>
      <w:numFmt w:val="decimal"/>
      <w:lvlText w:val="%1.%2."/>
      <w:lvlJc w:val="left"/>
      <w:pPr>
        <w:ind w:left="0" w:hanging="521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1944" w:hanging="521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2916" w:hanging="521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3888" w:hanging="521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4860" w:hanging="521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832" w:hanging="521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804" w:hanging="521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776" w:hanging="521"/>
      </w:pPr>
      <w:rPr>
        <w:rFonts w:hint="default"/>
        <w:lang w:val="pt-PT" w:eastAsia="en-US" w:bidi="ar-SA"/>
      </w:rPr>
    </w:lvl>
  </w:abstractNum>
  <w:abstractNum w:abstractNumId="2">
    <w:nsid w:val="0053208E"/>
    <w:multiLevelType w:val="multilevel"/>
    <w:tmpl w:val="0053208E"/>
    <w:lvl w:ilvl="0" w:tentative="0">
      <w:start w:val="2"/>
      <w:numFmt w:val="decimal"/>
      <w:lvlText w:val="%1"/>
      <w:lvlJc w:val="left"/>
      <w:pPr>
        <w:ind w:left="0" w:hanging="420"/>
        <w:jc w:val="left"/>
      </w:pPr>
      <w:rPr>
        <w:rFonts w:hint="default"/>
        <w:lang w:val="pt-PT" w:eastAsia="en-US" w:bidi="ar-SA"/>
      </w:rPr>
    </w:lvl>
    <w:lvl w:ilvl="1" w:tentative="0">
      <w:start w:val="1"/>
      <w:numFmt w:val="decimal"/>
      <w:lvlText w:val="%1.%2."/>
      <w:lvlJc w:val="left"/>
      <w:pPr>
        <w:ind w:left="0" w:hanging="42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2" w:tentative="0">
      <w:start w:val="1"/>
      <w:numFmt w:val="decimal"/>
      <w:lvlText w:val="%1.%2.%3."/>
      <w:lvlJc w:val="left"/>
      <w:pPr>
        <w:ind w:left="720" w:hanging="701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2720" w:hanging="701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3720" w:hanging="701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4720" w:hanging="701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720" w:hanging="701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720" w:hanging="701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720" w:hanging="701"/>
      </w:pPr>
      <w:rPr>
        <w:rFonts w:hint="default"/>
        <w:lang w:val="pt-PT" w:eastAsia="en-US" w:bidi="ar-SA"/>
      </w:rPr>
    </w:lvl>
  </w:abstractNum>
  <w:abstractNum w:abstractNumId="3">
    <w:nsid w:val="59ADCABA"/>
    <w:multiLevelType w:val="multilevel"/>
    <w:tmpl w:val="59ADCABA"/>
    <w:lvl w:ilvl="0" w:tentative="0">
      <w:start w:val="4"/>
      <w:numFmt w:val="decimal"/>
      <w:lvlText w:val="%1"/>
      <w:lvlJc w:val="left"/>
      <w:pPr>
        <w:ind w:left="0" w:hanging="526"/>
        <w:jc w:val="left"/>
      </w:pPr>
      <w:rPr>
        <w:rFonts w:hint="default"/>
        <w:lang w:val="pt-PT" w:eastAsia="en-US" w:bidi="ar-SA"/>
      </w:rPr>
    </w:lvl>
    <w:lvl w:ilvl="1" w:tentative="0">
      <w:start w:val="1"/>
      <w:numFmt w:val="decimal"/>
      <w:lvlText w:val="%1.%2."/>
      <w:lvlJc w:val="left"/>
      <w:pPr>
        <w:ind w:left="0" w:hanging="526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1944" w:hanging="526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2916" w:hanging="526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3888" w:hanging="526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4860" w:hanging="526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832" w:hanging="526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804" w:hanging="526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776" w:hanging="526"/>
      </w:pPr>
      <w:rPr>
        <w:rFonts w:hint="default"/>
        <w:lang w:val="pt-PT" w:eastAsia="en-US" w:bidi="ar-SA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1C075741"/>
    <w:rsid w:val="2B282583"/>
    <w:rsid w:val="2EDA686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pt-PT" w:eastAsia="en-US" w:bidi="ar-SA"/>
    </w:rPr>
  </w:style>
  <w:style w:type="paragraph" w:styleId="2">
    <w:name w:val="heading 1"/>
    <w:basedOn w:val="1"/>
    <w:qFormat/>
    <w:uiPriority w:val="1"/>
    <w:pPr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pt-PT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rFonts w:ascii="Times New Roman" w:hAnsi="Times New Roman" w:eastAsia="Times New Roman" w:cs="Times New Roman"/>
      <w:sz w:val="24"/>
      <w:szCs w:val="24"/>
      <w:lang w:val="pt-PT" w:eastAsia="en-US" w:bidi="ar-SA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pPr>
      <w:ind w:right="361"/>
      <w:jc w:val="both"/>
    </w:pPr>
    <w:rPr>
      <w:rFonts w:ascii="Times New Roman" w:hAnsi="Times New Roman" w:eastAsia="Times New Roman" w:cs="Times New Roman"/>
      <w:lang w:val="pt-PT" w:eastAsia="en-US" w:bidi="ar-SA"/>
    </w:rPr>
  </w:style>
  <w:style w:type="paragraph" w:customStyle="1" w:styleId="8">
    <w:name w:val="Table Paragraph"/>
    <w:basedOn w:val="1"/>
    <w:qFormat/>
    <w:uiPriority w:val="1"/>
    <w:rPr>
      <w:lang w:val="pt-PT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TotalTime>0</TotalTime>
  <ScaleCrop>false</ScaleCrop>
  <LinksUpToDate>false</LinksUpToDate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2025-12-22T12:05:00Z</dcterms:created>
  <dc:creator>Preferred Customer</dc:creator>
  <cp:lastModifiedBy>flaviagoncalves</cp:lastModifiedBy>
  <dcterms:modified xsi:type="dcterms:W3CDTF">2025-12-22T12:07:03Z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2025-12-22T00:00:00Z</vt:filetime>
  </property>
  <property fmtid="{D5CDD505-2E9C-101B-9397-08002B2CF9AE}" pid="5" name="Producer">
    <vt:lpwstr>Microsoft® Office Word 2007</vt:lpwstr>
  </property>
  <property fmtid="{D5CDD505-2E9C-101B-9397-08002B2CF9AE}" pid="6" name="KSOProductBuildVer">
    <vt:lpwstr>1046-12.2.0.23155</vt:lpwstr>
  </property>
  <property fmtid="{D5CDD505-2E9C-101B-9397-08002B2CF9AE}" pid="7" name="ICV">
    <vt:lpwstr>0F4234D4AA3F4ED3842AC40A60DCB200_12</vt:lpwstr>
  </property>
</Properties>
</file>